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9103A" w:rsidRDefault="009E6D6A">
      <w:pPr>
        <w:spacing w:after="0" w:line="259" w:lineRule="auto"/>
        <w:ind w:left="0" w:right="-24" w:firstLine="0"/>
        <w:rPr>
          <w:b/>
          <w:sz w:val="36"/>
          <w:szCs w:val="36"/>
        </w:rPr>
      </w:pPr>
      <w:bookmarkStart w:id="0" w:name="bookmark=id.gjdgxs" w:colFirst="0" w:colLast="0"/>
      <w:bookmarkEnd w:id="0"/>
      <w:r>
        <w:rPr>
          <w:b/>
          <w:sz w:val="36"/>
          <w:szCs w:val="36"/>
        </w:rPr>
        <w:t>Framework Schedule 1 (Specification) Annex 3</w:t>
      </w:r>
    </w:p>
    <w:p w14:paraId="661A4B50" w14:textId="6540A087" w:rsidR="009F1B5A" w:rsidRDefault="009E6D6A" w:rsidP="00BA05FB">
      <w:pPr>
        <w:tabs>
          <w:tab w:val="left" w:pos="1134"/>
        </w:tabs>
        <w:ind w:left="0" w:hanging="720"/>
        <w:rPr>
          <w:b/>
        </w:rPr>
      </w:pPr>
      <w:r>
        <w:rPr>
          <w:color w:val="222222"/>
          <w:sz w:val="14"/>
          <w:szCs w:val="14"/>
        </w:rPr>
        <w:t xml:space="preserve">     </w:t>
      </w:r>
      <w:r>
        <w:rPr>
          <w:color w:val="222222"/>
          <w:sz w:val="14"/>
          <w:szCs w:val="14"/>
        </w:rPr>
        <w:tab/>
      </w:r>
      <w:r>
        <w:rPr>
          <w:sz w:val="14"/>
          <w:szCs w:val="14"/>
        </w:rPr>
        <w:t xml:space="preserve"> </w:t>
      </w:r>
      <w:bookmarkStart w:id="1" w:name="bookmark=id.30j0zll" w:colFirst="0" w:colLast="0"/>
      <w:bookmarkEnd w:id="1"/>
      <w:r>
        <w:rPr>
          <w:b/>
        </w:rPr>
        <w:t xml:space="preserve">Lot </w:t>
      </w:r>
      <w:r w:rsidR="00F90915">
        <w:rPr>
          <w:b/>
        </w:rPr>
        <w:t xml:space="preserve">3 </w:t>
      </w:r>
      <w:r w:rsidR="009F1B5A">
        <w:rPr>
          <w:b/>
        </w:rPr>
        <w:t>Storage, Ful</w:t>
      </w:r>
      <w:r w:rsidR="00BA05FB">
        <w:rPr>
          <w:b/>
        </w:rPr>
        <w:t>filment, Transport and Distribution</w:t>
      </w:r>
    </w:p>
    <w:p w14:paraId="00000003" w14:textId="2EB308BA" w:rsidR="0029103A" w:rsidRDefault="009E6D6A" w:rsidP="006A2D34">
      <w:pPr>
        <w:numPr>
          <w:ilvl w:val="0"/>
          <w:numId w:val="1"/>
        </w:numPr>
        <w:tabs>
          <w:tab w:val="left" w:pos="0"/>
          <w:tab w:val="left" w:pos="720"/>
          <w:tab w:val="left" w:pos="1134"/>
        </w:tabs>
        <w:spacing w:before="0" w:after="0"/>
        <w:ind w:left="357" w:hanging="357"/>
        <w:rPr>
          <w:b/>
        </w:rPr>
      </w:pPr>
      <w:bookmarkStart w:id="2" w:name="bookmark=id.1fob9te" w:colFirst="0" w:colLast="0"/>
      <w:bookmarkEnd w:id="2"/>
      <w:r>
        <w:rPr>
          <w:b/>
        </w:rPr>
        <w:t>Service Overview</w:t>
      </w:r>
    </w:p>
    <w:p w14:paraId="2562A1B6" w14:textId="77777777" w:rsidR="006A2D34" w:rsidRDefault="006A2D34" w:rsidP="006A2D34">
      <w:pPr>
        <w:tabs>
          <w:tab w:val="left" w:pos="0"/>
          <w:tab w:val="left" w:pos="720"/>
          <w:tab w:val="left" w:pos="1134"/>
        </w:tabs>
        <w:spacing w:before="0" w:after="0"/>
        <w:ind w:left="360" w:firstLine="0"/>
        <w:jc w:val="left"/>
        <w:rPr>
          <w:b/>
        </w:rPr>
      </w:pPr>
    </w:p>
    <w:p w14:paraId="75613ECC" w14:textId="167948D3" w:rsidR="006A2D34" w:rsidRDefault="006A2D34" w:rsidP="006A2D34">
      <w:pPr>
        <w:numPr>
          <w:ilvl w:val="1"/>
          <w:numId w:val="1"/>
        </w:numPr>
        <w:tabs>
          <w:tab w:val="left" w:pos="0"/>
          <w:tab w:val="left" w:pos="720"/>
          <w:tab w:val="left" w:pos="1134"/>
        </w:tabs>
        <w:spacing w:before="0" w:after="0"/>
        <w:ind w:left="924" w:hanging="567"/>
        <w:jc w:val="left"/>
      </w:pPr>
      <w:r w:rsidRPr="006A2D34">
        <w:t>This lot is broken down into 3 sub lots</w:t>
      </w:r>
      <w:r>
        <w:t>:</w:t>
      </w:r>
    </w:p>
    <w:p w14:paraId="58E91A36" w14:textId="77777777" w:rsidR="006A2D34" w:rsidRDefault="006A2D34" w:rsidP="006A2D34">
      <w:pPr>
        <w:tabs>
          <w:tab w:val="left" w:pos="0"/>
          <w:tab w:val="left" w:pos="720"/>
          <w:tab w:val="left" w:pos="1134"/>
        </w:tabs>
        <w:spacing w:before="0" w:after="200" w:line="276" w:lineRule="auto"/>
        <w:ind w:left="924" w:firstLine="0"/>
        <w:contextualSpacing/>
        <w:jc w:val="left"/>
      </w:pPr>
    </w:p>
    <w:p w14:paraId="6692C906" w14:textId="587F78F7" w:rsidR="006A2D34" w:rsidRDefault="006A2D34" w:rsidP="006A2D34">
      <w:pPr>
        <w:numPr>
          <w:ilvl w:val="2"/>
          <w:numId w:val="1"/>
        </w:numPr>
        <w:tabs>
          <w:tab w:val="left" w:pos="0"/>
          <w:tab w:val="left" w:pos="720"/>
          <w:tab w:val="left" w:pos="1134"/>
        </w:tabs>
        <w:spacing w:before="0" w:after="200" w:line="276" w:lineRule="auto"/>
        <w:ind w:left="1843" w:hanging="822"/>
        <w:contextualSpacing/>
        <w:jc w:val="left"/>
      </w:pPr>
      <w:r w:rsidRPr="006A2D34">
        <w:t>Lot 3a -</w:t>
      </w:r>
      <w:r>
        <w:t xml:space="preserve"> </w:t>
      </w:r>
      <w:r w:rsidRPr="006A2D34">
        <w:t>Storage</w:t>
      </w:r>
      <w:r>
        <w:t>;</w:t>
      </w:r>
    </w:p>
    <w:p w14:paraId="4076F9F3" w14:textId="418BDF64" w:rsidR="006A2D34" w:rsidRDefault="006A2D34" w:rsidP="006A2D34">
      <w:pPr>
        <w:numPr>
          <w:ilvl w:val="2"/>
          <w:numId w:val="1"/>
        </w:numPr>
        <w:tabs>
          <w:tab w:val="left" w:pos="0"/>
          <w:tab w:val="left" w:pos="720"/>
          <w:tab w:val="left" w:pos="1134"/>
        </w:tabs>
        <w:spacing w:before="0" w:after="200" w:line="276" w:lineRule="auto"/>
        <w:ind w:left="1843" w:hanging="822"/>
        <w:contextualSpacing/>
        <w:jc w:val="left"/>
      </w:pPr>
      <w:r w:rsidRPr="006A2D34">
        <w:t>Lot 3b - Kitting and Fulfilment Solutions and Associated Service</w:t>
      </w:r>
      <w:r>
        <w:t>;</w:t>
      </w:r>
    </w:p>
    <w:p w14:paraId="2E05CBD5" w14:textId="68A220D7" w:rsidR="006A2D34" w:rsidRDefault="006A2D34" w:rsidP="006A2D34">
      <w:pPr>
        <w:numPr>
          <w:ilvl w:val="2"/>
          <w:numId w:val="1"/>
        </w:numPr>
        <w:tabs>
          <w:tab w:val="left" w:pos="0"/>
          <w:tab w:val="left" w:pos="720"/>
          <w:tab w:val="left" w:pos="1134"/>
        </w:tabs>
        <w:spacing w:before="0" w:after="200" w:line="276" w:lineRule="auto"/>
        <w:ind w:left="1843" w:hanging="822"/>
        <w:contextualSpacing/>
        <w:jc w:val="left"/>
      </w:pPr>
      <w:r w:rsidRPr="006A2D34">
        <w:t>Lot 3c - Transport and Distribution.</w:t>
      </w:r>
    </w:p>
    <w:p w14:paraId="2ED2BA30" w14:textId="77777777" w:rsidR="006A2D34" w:rsidRDefault="006A2D34" w:rsidP="006A2D34">
      <w:pPr>
        <w:tabs>
          <w:tab w:val="left" w:pos="0"/>
          <w:tab w:val="left" w:pos="720"/>
          <w:tab w:val="left" w:pos="1134"/>
        </w:tabs>
        <w:spacing w:before="0" w:after="0"/>
        <w:ind w:left="1224" w:firstLine="0"/>
        <w:jc w:val="left"/>
      </w:pPr>
    </w:p>
    <w:p w14:paraId="7ECD8D63" w14:textId="2D508070" w:rsidR="006A2D34" w:rsidRDefault="006A2D34" w:rsidP="006A2D34">
      <w:pPr>
        <w:numPr>
          <w:ilvl w:val="1"/>
          <w:numId w:val="1"/>
        </w:numPr>
        <w:tabs>
          <w:tab w:val="left" w:pos="0"/>
          <w:tab w:val="left" w:pos="720"/>
          <w:tab w:val="left" w:pos="1134"/>
        </w:tabs>
        <w:spacing w:before="0" w:after="200" w:line="276" w:lineRule="auto"/>
        <w:ind w:left="924" w:hanging="567"/>
        <w:jc w:val="left"/>
      </w:pPr>
      <w:r>
        <w:t>The Suppliers shall be aware that where they are providing services in these sub lots that there may be a requirement to work with the other Suppliers awarded under this Lot and other Suppliers within the Buyers supply chain to deliver a full end to end service. The Buyer will define their exact requirements during the Call-Off Procedure.</w:t>
      </w:r>
    </w:p>
    <w:p w14:paraId="77C5C56C" w14:textId="0194B4A6" w:rsidR="006A2D34" w:rsidRDefault="006A2D34" w:rsidP="006A2D34">
      <w:pPr>
        <w:numPr>
          <w:ilvl w:val="0"/>
          <w:numId w:val="1"/>
        </w:numPr>
        <w:tabs>
          <w:tab w:val="left" w:pos="0"/>
          <w:tab w:val="left" w:pos="720"/>
          <w:tab w:val="left" w:pos="1134"/>
        </w:tabs>
        <w:spacing w:before="0" w:after="200" w:line="276" w:lineRule="auto"/>
        <w:contextualSpacing/>
        <w:jc w:val="left"/>
        <w:rPr>
          <w:b/>
        </w:rPr>
      </w:pPr>
      <w:r w:rsidRPr="006A2D34">
        <w:rPr>
          <w:b/>
        </w:rPr>
        <w:t>Lot 3a Storage</w:t>
      </w:r>
    </w:p>
    <w:p w14:paraId="3DB99726" w14:textId="77777777" w:rsidR="006A2D34" w:rsidRDefault="006A2D34" w:rsidP="006A2D34">
      <w:pPr>
        <w:tabs>
          <w:tab w:val="left" w:pos="0"/>
          <w:tab w:val="left" w:pos="720"/>
          <w:tab w:val="left" w:pos="1134"/>
        </w:tabs>
        <w:spacing w:before="0" w:after="200" w:line="276" w:lineRule="auto"/>
        <w:ind w:left="360" w:firstLine="0"/>
        <w:contextualSpacing/>
        <w:jc w:val="left"/>
        <w:rPr>
          <w:b/>
        </w:rPr>
      </w:pPr>
    </w:p>
    <w:p w14:paraId="68C3EDD5" w14:textId="38FB74AE" w:rsidR="002A2E77" w:rsidRPr="007C0D40" w:rsidRDefault="006A2D34" w:rsidP="007C0D40">
      <w:pPr>
        <w:numPr>
          <w:ilvl w:val="1"/>
          <w:numId w:val="1"/>
        </w:numPr>
        <w:tabs>
          <w:tab w:val="left" w:pos="0"/>
          <w:tab w:val="left" w:pos="720"/>
          <w:tab w:val="left" w:pos="1134"/>
        </w:tabs>
        <w:spacing w:before="0" w:after="200" w:line="276" w:lineRule="auto"/>
        <w:ind w:left="924" w:hanging="567"/>
        <w:contextualSpacing/>
        <w:jc w:val="left"/>
        <w:rPr>
          <w:b/>
        </w:rPr>
      </w:pPr>
      <w:r w:rsidRPr="006A2D34">
        <w:rPr>
          <w:b/>
        </w:rPr>
        <w:t xml:space="preserve">Accreditation Requirements  </w:t>
      </w:r>
    </w:p>
    <w:p w14:paraId="3290849A" w14:textId="4C875CB3" w:rsidR="002A2E77" w:rsidRPr="002A2E77" w:rsidRDefault="002A2E77" w:rsidP="002A2E77">
      <w:pPr>
        <w:pStyle w:val="ListParagraph"/>
        <w:numPr>
          <w:ilvl w:val="2"/>
          <w:numId w:val="1"/>
        </w:numPr>
        <w:spacing w:before="0" w:after="200" w:line="276" w:lineRule="auto"/>
        <w:ind w:left="1843" w:hanging="822"/>
        <w:jc w:val="left"/>
      </w:pPr>
      <w:r w:rsidRPr="002A2E77">
        <w:t xml:space="preserve">The Supplier shall ensure that they and any Key Subcontractor engaged by the Supplier to deliver the Services in this Lot </w:t>
      </w:r>
      <w:r w:rsidR="00B1082A">
        <w:t>3a</w:t>
      </w:r>
      <w:r w:rsidRPr="002A2E77">
        <w:t xml:space="preserve"> are compliant with and operate with ISO 9001 accreditation in relation to their quality processes. Where the Supplier holds such accreditations, these must be provided upon Framework award during the Standstill period, and where a Supplier may be working towards these, within 30 days of Framework award.</w:t>
      </w:r>
    </w:p>
    <w:p w14:paraId="41D9F198" w14:textId="4154F2CF" w:rsidR="006A2D34" w:rsidRDefault="006A2D34" w:rsidP="006A2D34">
      <w:pPr>
        <w:numPr>
          <w:ilvl w:val="1"/>
          <w:numId w:val="1"/>
        </w:numPr>
        <w:tabs>
          <w:tab w:val="left" w:pos="0"/>
          <w:tab w:val="left" w:pos="720"/>
          <w:tab w:val="left" w:pos="1134"/>
        </w:tabs>
        <w:spacing w:before="0" w:after="200" w:line="276" w:lineRule="auto"/>
        <w:ind w:left="924" w:hanging="567"/>
        <w:contextualSpacing/>
        <w:jc w:val="left"/>
        <w:rPr>
          <w:b/>
        </w:rPr>
      </w:pPr>
      <w:r w:rsidRPr="006A2D34">
        <w:rPr>
          <w:b/>
        </w:rPr>
        <w:t>Storage Regulatory Requirements</w:t>
      </w:r>
    </w:p>
    <w:p w14:paraId="72F3CF8E" w14:textId="77777777" w:rsidR="006A2D34" w:rsidRDefault="006A2D34" w:rsidP="006A2D34">
      <w:pPr>
        <w:tabs>
          <w:tab w:val="left" w:pos="0"/>
          <w:tab w:val="left" w:pos="720"/>
          <w:tab w:val="left" w:pos="1134"/>
        </w:tabs>
        <w:spacing w:before="0" w:after="200" w:line="276" w:lineRule="auto"/>
        <w:ind w:left="924" w:firstLine="0"/>
        <w:contextualSpacing/>
        <w:jc w:val="left"/>
        <w:rPr>
          <w:b/>
        </w:rPr>
      </w:pPr>
    </w:p>
    <w:p w14:paraId="75782C65" w14:textId="1E4C10CF" w:rsidR="004A105F" w:rsidRDefault="006A2D34" w:rsidP="004A105F">
      <w:pPr>
        <w:numPr>
          <w:ilvl w:val="2"/>
          <w:numId w:val="1"/>
        </w:numPr>
        <w:tabs>
          <w:tab w:val="left" w:pos="0"/>
          <w:tab w:val="left" w:pos="720"/>
          <w:tab w:val="left" w:pos="1134"/>
        </w:tabs>
        <w:spacing w:before="0" w:after="200" w:line="276" w:lineRule="auto"/>
        <w:ind w:left="1843" w:hanging="822"/>
        <w:contextualSpacing/>
        <w:jc w:val="left"/>
      </w:pPr>
      <w:r w:rsidRPr="006A2D34">
        <w:t>The Suppliers must meet all regulatory requirements as defined by the Buyer during the Call-Off Procedure.</w:t>
      </w:r>
      <w:r w:rsidRPr="006A2D34">
        <w:tab/>
      </w:r>
    </w:p>
    <w:p w14:paraId="672DA140" w14:textId="77777777" w:rsidR="004A105F" w:rsidRDefault="004A105F" w:rsidP="004A105F">
      <w:pPr>
        <w:tabs>
          <w:tab w:val="left" w:pos="0"/>
          <w:tab w:val="left" w:pos="720"/>
          <w:tab w:val="left" w:pos="1134"/>
        </w:tabs>
        <w:spacing w:before="0" w:after="200" w:line="276" w:lineRule="auto"/>
        <w:ind w:left="1843" w:firstLine="0"/>
        <w:contextualSpacing/>
        <w:jc w:val="left"/>
      </w:pPr>
    </w:p>
    <w:p w14:paraId="14CAA59C" w14:textId="02FBE516" w:rsidR="006A2D34" w:rsidRDefault="006A2D34" w:rsidP="004A105F">
      <w:pPr>
        <w:numPr>
          <w:ilvl w:val="2"/>
          <w:numId w:val="1"/>
        </w:numPr>
        <w:tabs>
          <w:tab w:val="left" w:pos="0"/>
          <w:tab w:val="left" w:pos="720"/>
          <w:tab w:val="left" w:pos="1134"/>
        </w:tabs>
        <w:spacing w:before="0" w:after="200" w:line="276" w:lineRule="auto"/>
        <w:ind w:left="1843" w:hanging="822"/>
        <w:contextualSpacing/>
        <w:jc w:val="left"/>
      </w:pPr>
      <w:r w:rsidRPr="006A2D34">
        <w:t>The Suppliers must be compliant to Good Distribution</w:t>
      </w:r>
      <w:r>
        <w:t xml:space="preserve"> </w:t>
      </w:r>
      <w:r w:rsidRPr="006A2D34">
        <w:t>Practice standards</w:t>
      </w:r>
      <w:r w:rsidR="002F7C12">
        <w:t>.</w:t>
      </w:r>
    </w:p>
    <w:p w14:paraId="62C0F417" w14:textId="77777777" w:rsidR="004A105F" w:rsidRDefault="004A105F" w:rsidP="004A105F">
      <w:pPr>
        <w:tabs>
          <w:tab w:val="left" w:pos="0"/>
          <w:tab w:val="left" w:pos="720"/>
          <w:tab w:val="left" w:pos="1134"/>
        </w:tabs>
        <w:spacing w:before="0" w:after="200" w:line="276" w:lineRule="auto"/>
        <w:ind w:left="1843" w:firstLine="0"/>
        <w:contextualSpacing/>
        <w:jc w:val="left"/>
      </w:pPr>
    </w:p>
    <w:p w14:paraId="4EC923CD" w14:textId="1F040A22" w:rsidR="004A105F" w:rsidRDefault="004A105F" w:rsidP="004A105F">
      <w:pPr>
        <w:numPr>
          <w:ilvl w:val="1"/>
          <w:numId w:val="1"/>
        </w:numPr>
        <w:tabs>
          <w:tab w:val="left" w:pos="0"/>
          <w:tab w:val="left" w:pos="720"/>
          <w:tab w:val="left" w:pos="1134"/>
        </w:tabs>
        <w:spacing w:before="0" w:after="200" w:line="276" w:lineRule="auto"/>
        <w:ind w:left="924" w:hanging="567"/>
        <w:contextualSpacing/>
        <w:jc w:val="left"/>
        <w:rPr>
          <w:b/>
        </w:rPr>
      </w:pPr>
      <w:r w:rsidRPr="004A105F">
        <w:rPr>
          <w:b/>
        </w:rPr>
        <w:t>Storage Requirements</w:t>
      </w:r>
    </w:p>
    <w:p w14:paraId="79058FC4" w14:textId="77777777" w:rsidR="004A105F" w:rsidRDefault="004A105F" w:rsidP="004A105F">
      <w:pPr>
        <w:tabs>
          <w:tab w:val="left" w:pos="0"/>
          <w:tab w:val="left" w:pos="720"/>
          <w:tab w:val="left" w:pos="1134"/>
        </w:tabs>
        <w:spacing w:before="0" w:after="200" w:line="276" w:lineRule="auto"/>
        <w:ind w:left="924" w:firstLine="0"/>
        <w:contextualSpacing/>
        <w:jc w:val="left"/>
        <w:rPr>
          <w:b/>
        </w:rPr>
      </w:pPr>
    </w:p>
    <w:p w14:paraId="515E0574" w14:textId="045C00F6" w:rsidR="004A105F" w:rsidRDefault="004A105F" w:rsidP="004A105F">
      <w:pPr>
        <w:numPr>
          <w:ilvl w:val="2"/>
          <w:numId w:val="1"/>
        </w:numPr>
        <w:tabs>
          <w:tab w:val="left" w:pos="0"/>
          <w:tab w:val="left" w:pos="720"/>
          <w:tab w:val="left" w:pos="1134"/>
        </w:tabs>
        <w:spacing w:before="0" w:after="200" w:line="276" w:lineRule="auto"/>
        <w:ind w:left="1843" w:hanging="822"/>
        <w:contextualSpacing/>
        <w:jc w:val="left"/>
      </w:pPr>
      <w:r w:rsidRPr="004A105F">
        <w:t>The Supplier must ensure that storage capacity is provided in the form of an internal warehouse, unless the customer specifies that they are willing to accept alternative methods of storage during the Call</w:t>
      </w:r>
      <w:r w:rsidR="002F7C12">
        <w:t>-</w:t>
      </w:r>
      <w:r w:rsidRPr="004A105F">
        <w:t xml:space="preserve">Off </w:t>
      </w:r>
      <w:r w:rsidRPr="004A105F">
        <w:lastRenderedPageBreak/>
        <w:t>Procedure. Alternative methods of storage may include, but not be limited to:</w:t>
      </w:r>
    </w:p>
    <w:p w14:paraId="646D2D75" w14:textId="77777777" w:rsidR="004A105F" w:rsidRDefault="004A105F" w:rsidP="004A105F">
      <w:pPr>
        <w:tabs>
          <w:tab w:val="left" w:pos="0"/>
          <w:tab w:val="left" w:pos="720"/>
          <w:tab w:val="left" w:pos="1134"/>
        </w:tabs>
        <w:spacing w:before="0" w:after="200" w:line="276" w:lineRule="auto"/>
        <w:ind w:left="1843" w:firstLine="0"/>
        <w:contextualSpacing/>
        <w:jc w:val="left"/>
      </w:pPr>
    </w:p>
    <w:p w14:paraId="3F490454" w14:textId="5AF06872" w:rsidR="004A105F" w:rsidRDefault="004A105F" w:rsidP="004A105F">
      <w:pPr>
        <w:numPr>
          <w:ilvl w:val="3"/>
          <w:numId w:val="1"/>
        </w:numPr>
        <w:tabs>
          <w:tab w:val="left" w:pos="0"/>
          <w:tab w:val="left" w:pos="720"/>
          <w:tab w:val="left" w:pos="1134"/>
        </w:tabs>
        <w:spacing w:before="0" w:after="200" w:line="276" w:lineRule="auto"/>
        <w:ind w:left="2477" w:hanging="646"/>
        <w:contextualSpacing/>
        <w:jc w:val="left"/>
      </w:pPr>
      <w:r w:rsidRPr="004A105F">
        <w:t xml:space="preserve">Container </w:t>
      </w:r>
      <w:r w:rsidR="002F7C12">
        <w:t>s</w:t>
      </w:r>
      <w:r w:rsidRPr="004A105F">
        <w:t>torage</w:t>
      </w:r>
      <w:r>
        <w:t>;</w:t>
      </w:r>
    </w:p>
    <w:p w14:paraId="45C61909" w14:textId="63477B48" w:rsidR="004A105F" w:rsidRDefault="004A105F" w:rsidP="004A105F">
      <w:pPr>
        <w:numPr>
          <w:ilvl w:val="3"/>
          <w:numId w:val="1"/>
        </w:numPr>
        <w:tabs>
          <w:tab w:val="left" w:pos="0"/>
          <w:tab w:val="left" w:pos="720"/>
          <w:tab w:val="left" w:pos="1134"/>
        </w:tabs>
        <w:spacing w:before="0" w:after="200" w:line="276" w:lineRule="auto"/>
        <w:ind w:left="2477" w:hanging="646"/>
        <w:contextualSpacing/>
        <w:jc w:val="left"/>
      </w:pPr>
      <w:r w:rsidRPr="004A105F">
        <w:t xml:space="preserve">Yard </w:t>
      </w:r>
      <w:r w:rsidR="002F7C12">
        <w:t>s</w:t>
      </w:r>
      <w:r w:rsidRPr="004A105F">
        <w:t>torage</w:t>
      </w:r>
      <w:r>
        <w:t>.</w:t>
      </w:r>
    </w:p>
    <w:p w14:paraId="35C74738" w14:textId="77777777" w:rsidR="004A105F" w:rsidRDefault="004A105F" w:rsidP="004A105F">
      <w:pPr>
        <w:tabs>
          <w:tab w:val="left" w:pos="0"/>
          <w:tab w:val="left" w:pos="720"/>
          <w:tab w:val="left" w:pos="1134"/>
        </w:tabs>
        <w:spacing w:before="0" w:after="200" w:line="276" w:lineRule="auto"/>
        <w:ind w:left="2477" w:firstLine="0"/>
        <w:contextualSpacing/>
        <w:jc w:val="left"/>
      </w:pPr>
    </w:p>
    <w:p w14:paraId="2A9D60CD" w14:textId="1C15BFFE" w:rsidR="004A105F" w:rsidRDefault="004A105F" w:rsidP="004A105F">
      <w:pPr>
        <w:numPr>
          <w:ilvl w:val="2"/>
          <w:numId w:val="1"/>
        </w:numPr>
        <w:tabs>
          <w:tab w:val="left" w:pos="0"/>
          <w:tab w:val="left" w:pos="720"/>
          <w:tab w:val="left" w:pos="1134"/>
        </w:tabs>
        <w:spacing w:before="0" w:after="200" w:line="276" w:lineRule="auto"/>
        <w:ind w:left="1843" w:hanging="822"/>
        <w:contextualSpacing/>
        <w:jc w:val="left"/>
      </w:pPr>
      <w:r w:rsidRPr="004A105F">
        <w:t>The Buyer will define their specific requirements during the Call-Off               Procedure</w:t>
      </w:r>
      <w:r>
        <w:t>.</w:t>
      </w:r>
    </w:p>
    <w:p w14:paraId="09732867" w14:textId="77777777" w:rsidR="004A105F" w:rsidRDefault="004A105F" w:rsidP="004A105F">
      <w:pPr>
        <w:tabs>
          <w:tab w:val="left" w:pos="0"/>
          <w:tab w:val="left" w:pos="720"/>
          <w:tab w:val="left" w:pos="1134"/>
        </w:tabs>
        <w:spacing w:before="0" w:after="200" w:line="276" w:lineRule="auto"/>
        <w:ind w:left="1843" w:firstLine="0"/>
        <w:contextualSpacing/>
        <w:jc w:val="left"/>
      </w:pPr>
    </w:p>
    <w:p w14:paraId="440F5AA8" w14:textId="7842DE27" w:rsidR="004A105F" w:rsidRDefault="004A105F" w:rsidP="004A105F">
      <w:pPr>
        <w:numPr>
          <w:ilvl w:val="2"/>
          <w:numId w:val="1"/>
        </w:numPr>
        <w:tabs>
          <w:tab w:val="left" w:pos="0"/>
          <w:tab w:val="left" w:pos="720"/>
          <w:tab w:val="left" w:pos="1134"/>
        </w:tabs>
        <w:spacing w:before="0" w:after="200" w:line="276" w:lineRule="auto"/>
        <w:ind w:left="1843" w:hanging="822"/>
        <w:contextualSpacing/>
        <w:jc w:val="left"/>
      </w:pPr>
      <w:r w:rsidRPr="004A105F">
        <w:t>The Supplier shall be permitted under this lot to use the following facilities for this service;</w:t>
      </w:r>
    </w:p>
    <w:p w14:paraId="38517AED" w14:textId="77777777" w:rsidR="004A105F" w:rsidRDefault="004A105F" w:rsidP="004A105F">
      <w:pPr>
        <w:tabs>
          <w:tab w:val="left" w:pos="0"/>
          <w:tab w:val="left" w:pos="720"/>
          <w:tab w:val="left" w:pos="1134"/>
        </w:tabs>
        <w:spacing w:before="0" w:after="200" w:line="276" w:lineRule="auto"/>
        <w:ind w:left="1843" w:firstLine="0"/>
        <w:contextualSpacing/>
        <w:jc w:val="left"/>
      </w:pPr>
    </w:p>
    <w:p w14:paraId="016DFE09" w14:textId="3D2DB765" w:rsidR="004A105F" w:rsidRDefault="00CC2C5B" w:rsidP="00CC2C5B">
      <w:pPr>
        <w:numPr>
          <w:ilvl w:val="3"/>
          <w:numId w:val="1"/>
        </w:numPr>
        <w:tabs>
          <w:tab w:val="left" w:pos="0"/>
          <w:tab w:val="left" w:pos="720"/>
          <w:tab w:val="left" w:pos="1134"/>
        </w:tabs>
        <w:spacing w:before="0" w:after="200" w:line="276" w:lineRule="auto"/>
        <w:ind w:left="2477" w:hanging="646"/>
        <w:contextualSpacing/>
        <w:jc w:val="left"/>
      </w:pPr>
      <w:r w:rsidRPr="00CC2C5B">
        <w:t xml:space="preserve">General </w:t>
      </w:r>
      <w:r w:rsidR="002F7C12">
        <w:t>u</w:t>
      </w:r>
      <w:r w:rsidRPr="00CC2C5B">
        <w:t xml:space="preserve">ser </w:t>
      </w:r>
      <w:r w:rsidR="002F7C12">
        <w:t>s</w:t>
      </w:r>
      <w:r w:rsidRPr="00CC2C5B">
        <w:t xml:space="preserve">hared </w:t>
      </w:r>
      <w:r w:rsidR="002F7C12">
        <w:t>f</w:t>
      </w:r>
      <w:r w:rsidRPr="00CC2C5B">
        <w:t>acilities;</w:t>
      </w:r>
    </w:p>
    <w:p w14:paraId="0D4462FD" w14:textId="5A6497CE" w:rsidR="00CC2C5B" w:rsidRDefault="00CC2C5B" w:rsidP="00CC2C5B">
      <w:pPr>
        <w:numPr>
          <w:ilvl w:val="3"/>
          <w:numId w:val="1"/>
        </w:numPr>
        <w:tabs>
          <w:tab w:val="left" w:pos="0"/>
          <w:tab w:val="left" w:pos="720"/>
          <w:tab w:val="left" w:pos="1134"/>
        </w:tabs>
        <w:spacing w:before="0" w:after="200" w:line="276" w:lineRule="auto"/>
        <w:ind w:left="2477" w:hanging="646"/>
        <w:contextualSpacing/>
        <w:jc w:val="left"/>
      </w:pPr>
      <w:r w:rsidRPr="00CC2C5B">
        <w:t xml:space="preserve">Sector </w:t>
      </w:r>
      <w:r w:rsidR="002F7C12">
        <w:t>s</w:t>
      </w:r>
      <w:r w:rsidRPr="00CC2C5B">
        <w:t xml:space="preserve">pecific </w:t>
      </w:r>
      <w:r w:rsidR="002F7C12">
        <w:t>r</w:t>
      </w:r>
      <w:r w:rsidRPr="00CC2C5B">
        <w:t xml:space="preserve">estricted </w:t>
      </w:r>
      <w:r w:rsidR="002F7C12">
        <w:t>u</w:t>
      </w:r>
      <w:r w:rsidRPr="00CC2C5B">
        <w:t xml:space="preserve">ser </w:t>
      </w:r>
      <w:r w:rsidR="002F7C12">
        <w:t>f</w:t>
      </w:r>
      <w:r w:rsidRPr="00CC2C5B">
        <w:t>acilities;</w:t>
      </w:r>
    </w:p>
    <w:p w14:paraId="5AF5D91C" w14:textId="4F95E7CD" w:rsidR="00CC2C5B" w:rsidRDefault="00CC2C5B" w:rsidP="00CC2C5B">
      <w:pPr>
        <w:numPr>
          <w:ilvl w:val="3"/>
          <w:numId w:val="1"/>
        </w:numPr>
        <w:tabs>
          <w:tab w:val="left" w:pos="0"/>
          <w:tab w:val="left" w:pos="720"/>
          <w:tab w:val="left" w:pos="1134"/>
        </w:tabs>
        <w:spacing w:before="0" w:after="200" w:line="276" w:lineRule="auto"/>
        <w:ind w:left="2477" w:hanging="646"/>
        <w:contextualSpacing/>
        <w:jc w:val="left"/>
      </w:pPr>
      <w:r w:rsidRPr="00CC2C5B">
        <w:t xml:space="preserve">Buyer </w:t>
      </w:r>
      <w:r w:rsidR="002F7C12">
        <w:t>s</w:t>
      </w:r>
      <w:r w:rsidRPr="00CC2C5B">
        <w:t xml:space="preserve">pecific </w:t>
      </w:r>
      <w:r w:rsidR="002F7C12">
        <w:t>f</w:t>
      </w:r>
      <w:r w:rsidRPr="00CC2C5B">
        <w:t>acilities.</w:t>
      </w:r>
    </w:p>
    <w:p w14:paraId="0125E5C5" w14:textId="77777777" w:rsidR="00CC2C5B" w:rsidRDefault="00CC2C5B" w:rsidP="00CC2C5B">
      <w:pPr>
        <w:tabs>
          <w:tab w:val="left" w:pos="0"/>
          <w:tab w:val="left" w:pos="720"/>
          <w:tab w:val="left" w:pos="1134"/>
        </w:tabs>
        <w:spacing w:before="0" w:after="200" w:line="276" w:lineRule="auto"/>
        <w:ind w:left="2477" w:firstLine="0"/>
        <w:contextualSpacing/>
        <w:jc w:val="left"/>
      </w:pPr>
    </w:p>
    <w:p w14:paraId="301AC560" w14:textId="589DA0A7" w:rsidR="00CC2C5B" w:rsidRDefault="00CC2C5B" w:rsidP="00CC2C5B">
      <w:pPr>
        <w:numPr>
          <w:ilvl w:val="2"/>
          <w:numId w:val="1"/>
        </w:numPr>
        <w:tabs>
          <w:tab w:val="left" w:pos="0"/>
          <w:tab w:val="left" w:pos="720"/>
          <w:tab w:val="left" w:pos="1134"/>
        </w:tabs>
        <w:spacing w:before="0" w:after="200" w:line="276" w:lineRule="auto"/>
        <w:ind w:left="1843" w:hanging="822"/>
        <w:contextualSpacing/>
        <w:jc w:val="left"/>
      </w:pPr>
      <w:r w:rsidRPr="00CC2C5B">
        <w:t xml:space="preserve">The Supplier shall be required to store any size, weight or quantity of items. Items may include but will not be limited to documents, cartons, cages, pallets, containers and irregularly shaped items. The Buyer will define their requirements during the Call-Off Procedure.  </w:t>
      </w:r>
    </w:p>
    <w:p w14:paraId="36279F27" w14:textId="77777777" w:rsidR="00CC2C5B" w:rsidRDefault="00CC2C5B" w:rsidP="00CC2C5B">
      <w:pPr>
        <w:tabs>
          <w:tab w:val="left" w:pos="0"/>
          <w:tab w:val="left" w:pos="720"/>
          <w:tab w:val="left" w:pos="1134"/>
        </w:tabs>
        <w:spacing w:before="0" w:after="200" w:line="276" w:lineRule="auto"/>
        <w:ind w:left="1843" w:firstLine="0"/>
        <w:contextualSpacing/>
        <w:jc w:val="left"/>
      </w:pPr>
    </w:p>
    <w:p w14:paraId="783DF21A" w14:textId="5795213A" w:rsidR="00CC2C5B" w:rsidRDefault="00CC2C5B" w:rsidP="00CC2C5B">
      <w:pPr>
        <w:numPr>
          <w:ilvl w:val="2"/>
          <w:numId w:val="1"/>
        </w:numPr>
        <w:tabs>
          <w:tab w:val="left" w:pos="0"/>
          <w:tab w:val="left" w:pos="720"/>
          <w:tab w:val="left" w:pos="1134"/>
        </w:tabs>
        <w:spacing w:before="0" w:after="200" w:line="276" w:lineRule="auto"/>
        <w:ind w:left="1843" w:hanging="822"/>
        <w:contextualSpacing/>
        <w:jc w:val="left"/>
      </w:pPr>
      <w:r w:rsidRPr="00CC2C5B">
        <w:t>The Supplier shall be able to provide a range of storage durations which may include but not be limited to;</w:t>
      </w:r>
    </w:p>
    <w:p w14:paraId="0F289480" w14:textId="77777777" w:rsidR="00CC2C5B" w:rsidRDefault="00CC2C5B" w:rsidP="00CC2C5B">
      <w:pPr>
        <w:tabs>
          <w:tab w:val="left" w:pos="0"/>
          <w:tab w:val="left" w:pos="720"/>
          <w:tab w:val="left" w:pos="1134"/>
        </w:tabs>
        <w:spacing w:before="0" w:after="200" w:line="276" w:lineRule="auto"/>
        <w:ind w:left="1843" w:firstLine="0"/>
        <w:contextualSpacing/>
        <w:jc w:val="left"/>
      </w:pPr>
    </w:p>
    <w:p w14:paraId="7891462C" w14:textId="0B2AB96E" w:rsidR="00CC2C5B" w:rsidRDefault="00CC2C5B" w:rsidP="00CC2C5B">
      <w:pPr>
        <w:numPr>
          <w:ilvl w:val="3"/>
          <w:numId w:val="1"/>
        </w:numPr>
        <w:tabs>
          <w:tab w:val="left" w:pos="0"/>
          <w:tab w:val="left" w:pos="720"/>
          <w:tab w:val="left" w:pos="1134"/>
        </w:tabs>
        <w:spacing w:before="0" w:after="200" w:line="276" w:lineRule="auto"/>
        <w:ind w:left="2477" w:hanging="646"/>
        <w:contextualSpacing/>
        <w:jc w:val="left"/>
      </w:pPr>
      <w:r>
        <w:t>Daily;</w:t>
      </w:r>
    </w:p>
    <w:p w14:paraId="5A57AD89" w14:textId="011873F3" w:rsidR="00CC2C5B" w:rsidRDefault="00CC2C5B" w:rsidP="00CC2C5B">
      <w:pPr>
        <w:numPr>
          <w:ilvl w:val="3"/>
          <w:numId w:val="1"/>
        </w:numPr>
        <w:tabs>
          <w:tab w:val="left" w:pos="0"/>
          <w:tab w:val="left" w:pos="720"/>
          <w:tab w:val="left" w:pos="1134"/>
        </w:tabs>
        <w:spacing w:before="0" w:after="200" w:line="276" w:lineRule="auto"/>
        <w:ind w:left="2477" w:hanging="646"/>
        <w:contextualSpacing/>
        <w:jc w:val="left"/>
      </w:pPr>
      <w:r>
        <w:t>Weekly;</w:t>
      </w:r>
    </w:p>
    <w:p w14:paraId="6D39B890" w14:textId="2224F397" w:rsidR="00CC2C5B" w:rsidRDefault="00CC2C5B" w:rsidP="00CC2C5B">
      <w:pPr>
        <w:numPr>
          <w:ilvl w:val="3"/>
          <w:numId w:val="1"/>
        </w:numPr>
        <w:tabs>
          <w:tab w:val="left" w:pos="0"/>
          <w:tab w:val="left" w:pos="720"/>
          <w:tab w:val="left" w:pos="1134"/>
        </w:tabs>
        <w:spacing w:before="0" w:after="200" w:line="276" w:lineRule="auto"/>
        <w:ind w:left="2477" w:hanging="646"/>
        <w:contextualSpacing/>
        <w:jc w:val="left"/>
      </w:pPr>
      <w:r>
        <w:t>Monthly;</w:t>
      </w:r>
    </w:p>
    <w:p w14:paraId="05B39C86" w14:textId="7EA1B82D" w:rsidR="00CC2C5B" w:rsidRDefault="00CC2C5B" w:rsidP="00CC2C5B">
      <w:pPr>
        <w:numPr>
          <w:ilvl w:val="3"/>
          <w:numId w:val="1"/>
        </w:numPr>
        <w:tabs>
          <w:tab w:val="left" w:pos="0"/>
          <w:tab w:val="left" w:pos="720"/>
          <w:tab w:val="left" w:pos="1134"/>
        </w:tabs>
        <w:spacing w:before="0" w:after="200" w:line="276" w:lineRule="auto"/>
        <w:ind w:left="2477" w:hanging="646"/>
        <w:contextualSpacing/>
        <w:jc w:val="left"/>
      </w:pPr>
      <w:r>
        <w:t>Yearly;</w:t>
      </w:r>
    </w:p>
    <w:p w14:paraId="4AEFC375" w14:textId="6C72ED44" w:rsidR="00CC2C5B" w:rsidRDefault="00CC2C5B" w:rsidP="00CC2C5B">
      <w:pPr>
        <w:numPr>
          <w:ilvl w:val="3"/>
          <w:numId w:val="1"/>
        </w:numPr>
        <w:tabs>
          <w:tab w:val="left" w:pos="0"/>
          <w:tab w:val="left" w:pos="720"/>
          <w:tab w:val="left" w:pos="1134"/>
        </w:tabs>
        <w:spacing w:before="0" w:after="200" w:line="276" w:lineRule="auto"/>
        <w:ind w:left="2477" w:hanging="646"/>
        <w:contextualSpacing/>
        <w:jc w:val="left"/>
      </w:pPr>
      <w:r>
        <w:t>Deep Storage/Static Storage.</w:t>
      </w:r>
    </w:p>
    <w:p w14:paraId="100528DE" w14:textId="77777777" w:rsidR="00CC2C5B" w:rsidRDefault="00CC2C5B" w:rsidP="00CC2C5B">
      <w:pPr>
        <w:tabs>
          <w:tab w:val="left" w:pos="0"/>
          <w:tab w:val="left" w:pos="720"/>
          <w:tab w:val="left" w:pos="1134"/>
        </w:tabs>
        <w:spacing w:before="0" w:after="200" w:line="276" w:lineRule="auto"/>
        <w:ind w:left="2477" w:firstLine="0"/>
        <w:contextualSpacing/>
        <w:jc w:val="left"/>
      </w:pPr>
    </w:p>
    <w:p w14:paraId="28C0185A" w14:textId="1B7517CE" w:rsidR="00CC2C5B" w:rsidRDefault="00CC2C5B" w:rsidP="00CC2C5B">
      <w:pPr>
        <w:numPr>
          <w:ilvl w:val="2"/>
          <w:numId w:val="1"/>
        </w:numPr>
        <w:tabs>
          <w:tab w:val="left" w:pos="0"/>
          <w:tab w:val="left" w:pos="720"/>
          <w:tab w:val="left" w:pos="1134"/>
        </w:tabs>
        <w:spacing w:before="0" w:after="200" w:line="276" w:lineRule="auto"/>
        <w:ind w:left="1843" w:hanging="822"/>
        <w:contextualSpacing/>
        <w:jc w:val="left"/>
      </w:pPr>
      <w:r w:rsidRPr="00CC2C5B">
        <w:t xml:space="preserve">The Supplier shall ensure that they have adequate fire safety and fire suppression procedures, systems and equipment in place at any </w:t>
      </w:r>
      <w:r w:rsidR="002F7C12">
        <w:t>w</w:t>
      </w:r>
      <w:r w:rsidRPr="00CC2C5B">
        <w:t xml:space="preserve">arehouse </w:t>
      </w:r>
      <w:r w:rsidR="002F7C12">
        <w:t>p</w:t>
      </w:r>
      <w:r w:rsidRPr="00CC2C5B">
        <w:t>remises, and in any event in accordance with Good Industry Practice.</w:t>
      </w:r>
    </w:p>
    <w:p w14:paraId="1C3A3149" w14:textId="77777777" w:rsidR="00CC2C5B" w:rsidRDefault="00CC2C5B" w:rsidP="00CC2C5B">
      <w:pPr>
        <w:tabs>
          <w:tab w:val="left" w:pos="0"/>
          <w:tab w:val="left" w:pos="720"/>
          <w:tab w:val="left" w:pos="1134"/>
        </w:tabs>
        <w:spacing w:before="0" w:after="200" w:line="276" w:lineRule="auto"/>
        <w:ind w:left="1843" w:firstLine="0"/>
        <w:contextualSpacing/>
        <w:jc w:val="left"/>
      </w:pPr>
    </w:p>
    <w:p w14:paraId="77AC5DD1" w14:textId="4AABB22A" w:rsidR="002A2E77" w:rsidRDefault="00CC2C5B" w:rsidP="002A2E77">
      <w:pPr>
        <w:numPr>
          <w:ilvl w:val="2"/>
          <w:numId w:val="1"/>
        </w:numPr>
        <w:tabs>
          <w:tab w:val="left" w:pos="0"/>
          <w:tab w:val="left" w:pos="720"/>
          <w:tab w:val="left" w:pos="1134"/>
        </w:tabs>
        <w:spacing w:before="0" w:after="200" w:line="276" w:lineRule="auto"/>
        <w:ind w:left="1843" w:hanging="822"/>
        <w:contextualSpacing/>
        <w:jc w:val="left"/>
      </w:pPr>
      <w:r w:rsidRPr="00CC2C5B">
        <w:t>The Supplier shall ensure that they have adequate flood defense</w:t>
      </w:r>
      <w:r>
        <w:t xml:space="preserve"> </w:t>
      </w:r>
      <w:r w:rsidRPr="00CC2C5B">
        <w:t xml:space="preserve">and water ingress prevention procedures, systems and equipment in place at any </w:t>
      </w:r>
      <w:r w:rsidR="002F7C12">
        <w:t>w</w:t>
      </w:r>
      <w:r w:rsidRPr="00CC2C5B">
        <w:t xml:space="preserve">arehouse </w:t>
      </w:r>
      <w:r w:rsidR="002F7C12">
        <w:t>p</w:t>
      </w:r>
      <w:r w:rsidRPr="00CC2C5B">
        <w:t>remises, and in any event in accordance with Good Industry Practice.</w:t>
      </w:r>
    </w:p>
    <w:p w14:paraId="0ED0B494" w14:textId="77777777" w:rsidR="002A2E77" w:rsidRDefault="002A2E77" w:rsidP="002A2E77">
      <w:pPr>
        <w:tabs>
          <w:tab w:val="left" w:pos="0"/>
          <w:tab w:val="left" w:pos="720"/>
          <w:tab w:val="left" w:pos="1134"/>
        </w:tabs>
        <w:spacing w:before="0" w:after="200" w:line="276" w:lineRule="auto"/>
        <w:ind w:left="1843" w:firstLine="0"/>
        <w:contextualSpacing/>
        <w:jc w:val="left"/>
      </w:pPr>
    </w:p>
    <w:p w14:paraId="67E465D0" w14:textId="770B7F0A" w:rsidR="00CC2C5B" w:rsidRDefault="00CC2C5B" w:rsidP="00CC2C5B">
      <w:pPr>
        <w:numPr>
          <w:ilvl w:val="2"/>
          <w:numId w:val="1"/>
        </w:numPr>
        <w:tabs>
          <w:tab w:val="left" w:pos="0"/>
          <w:tab w:val="left" w:pos="720"/>
          <w:tab w:val="left" w:pos="1134"/>
        </w:tabs>
        <w:spacing w:before="0" w:after="200" w:line="276" w:lineRule="auto"/>
        <w:ind w:left="1843" w:hanging="822"/>
        <w:contextualSpacing/>
        <w:jc w:val="left"/>
      </w:pPr>
      <w:r w:rsidRPr="00CC2C5B">
        <w:t xml:space="preserve">The Supplier shall ensure they have adequate and appropriate procedures appropriately in place at any </w:t>
      </w:r>
      <w:r w:rsidR="00B1082A">
        <w:t>w</w:t>
      </w:r>
      <w:r w:rsidRPr="00CC2C5B">
        <w:t xml:space="preserve">arehouse </w:t>
      </w:r>
      <w:r w:rsidR="00B1082A">
        <w:t>p</w:t>
      </w:r>
      <w:r w:rsidRPr="00CC2C5B">
        <w:t>remises to</w:t>
      </w:r>
      <w:r>
        <w:t xml:space="preserve"> </w:t>
      </w:r>
      <w:r w:rsidRPr="00CC2C5B">
        <w:lastRenderedPageBreak/>
        <w:t>ensure that the items are properly secured against risk of theft.  This will be defined by the Buyer during the Call-Off Procedure and may include but not be limited to:</w:t>
      </w:r>
    </w:p>
    <w:p w14:paraId="3A1B6581" w14:textId="77777777" w:rsidR="00CC2C5B" w:rsidRDefault="00CC2C5B" w:rsidP="00CC2C5B">
      <w:pPr>
        <w:tabs>
          <w:tab w:val="left" w:pos="0"/>
          <w:tab w:val="left" w:pos="720"/>
          <w:tab w:val="left" w:pos="1134"/>
        </w:tabs>
        <w:spacing w:before="0" w:after="200" w:line="276" w:lineRule="auto"/>
        <w:ind w:left="1843" w:firstLine="0"/>
        <w:contextualSpacing/>
        <w:jc w:val="left"/>
      </w:pPr>
    </w:p>
    <w:p w14:paraId="3EE6D6D0" w14:textId="799E1565" w:rsidR="00CC2C5B" w:rsidRDefault="00CC2C5B" w:rsidP="00CC2C5B">
      <w:pPr>
        <w:numPr>
          <w:ilvl w:val="3"/>
          <w:numId w:val="1"/>
        </w:numPr>
        <w:tabs>
          <w:tab w:val="left" w:pos="0"/>
          <w:tab w:val="left" w:pos="720"/>
          <w:tab w:val="left" w:pos="1134"/>
        </w:tabs>
        <w:spacing w:before="0" w:after="200" w:line="276" w:lineRule="auto"/>
        <w:ind w:left="2477" w:hanging="646"/>
        <w:contextualSpacing/>
        <w:jc w:val="left"/>
      </w:pPr>
      <w:r w:rsidRPr="00CC2C5B">
        <w:t>Qualified Security Personnel</w:t>
      </w:r>
      <w:r>
        <w:t>;</w:t>
      </w:r>
    </w:p>
    <w:p w14:paraId="4CE28095" w14:textId="22923E0C" w:rsidR="00CC2C5B" w:rsidRDefault="00CC2C5B" w:rsidP="00CC2C5B">
      <w:pPr>
        <w:numPr>
          <w:ilvl w:val="3"/>
          <w:numId w:val="1"/>
        </w:numPr>
        <w:tabs>
          <w:tab w:val="left" w:pos="0"/>
          <w:tab w:val="left" w:pos="720"/>
          <w:tab w:val="left" w:pos="1134"/>
        </w:tabs>
        <w:spacing w:before="0" w:after="200" w:line="276" w:lineRule="auto"/>
        <w:ind w:left="2477" w:hanging="646"/>
        <w:contextualSpacing/>
        <w:jc w:val="left"/>
      </w:pPr>
      <w:r w:rsidRPr="00CC2C5B">
        <w:t>CCTV</w:t>
      </w:r>
      <w:r>
        <w:t>.</w:t>
      </w:r>
    </w:p>
    <w:p w14:paraId="5F630F6D" w14:textId="77777777" w:rsidR="00CC2C5B" w:rsidRDefault="00CC2C5B" w:rsidP="00CC2C5B">
      <w:pPr>
        <w:tabs>
          <w:tab w:val="left" w:pos="0"/>
          <w:tab w:val="left" w:pos="720"/>
          <w:tab w:val="left" w:pos="1134"/>
        </w:tabs>
        <w:spacing w:before="0" w:after="200" w:line="276" w:lineRule="auto"/>
        <w:ind w:left="2477" w:firstLine="0"/>
        <w:contextualSpacing/>
        <w:jc w:val="left"/>
      </w:pPr>
    </w:p>
    <w:p w14:paraId="55B1D702" w14:textId="17D9A1F8" w:rsidR="00CC2C5B" w:rsidRDefault="00CC2C5B" w:rsidP="00CC2C5B">
      <w:pPr>
        <w:numPr>
          <w:ilvl w:val="2"/>
          <w:numId w:val="1"/>
        </w:numPr>
        <w:tabs>
          <w:tab w:val="left" w:pos="0"/>
          <w:tab w:val="left" w:pos="720"/>
          <w:tab w:val="left" w:pos="1134"/>
        </w:tabs>
        <w:spacing w:before="0" w:after="200" w:line="276" w:lineRule="auto"/>
        <w:ind w:left="1843" w:hanging="822"/>
        <w:contextualSpacing/>
        <w:jc w:val="left"/>
      </w:pPr>
      <w:r w:rsidRPr="00CC2C5B">
        <w:t>The Supplier shall ensure that any Warehouse Premises meet all necessary legal requirements.</w:t>
      </w:r>
    </w:p>
    <w:p w14:paraId="13276117" w14:textId="77777777" w:rsidR="004868FA" w:rsidRDefault="004868FA" w:rsidP="004868FA">
      <w:pPr>
        <w:tabs>
          <w:tab w:val="left" w:pos="0"/>
          <w:tab w:val="left" w:pos="720"/>
          <w:tab w:val="left" w:pos="1134"/>
        </w:tabs>
        <w:spacing w:before="0" w:after="200" w:line="276" w:lineRule="auto"/>
        <w:ind w:left="1843" w:firstLine="0"/>
        <w:contextualSpacing/>
        <w:jc w:val="left"/>
      </w:pPr>
    </w:p>
    <w:p w14:paraId="487F04E9" w14:textId="6217DCBC" w:rsidR="00CC2C5B" w:rsidRDefault="004868FA" w:rsidP="00CC2C5B">
      <w:pPr>
        <w:numPr>
          <w:ilvl w:val="2"/>
          <w:numId w:val="1"/>
        </w:numPr>
        <w:tabs>
          <w:tab w:val="left" w:pos="0"/>
          <w:tab w:val="left" w:pos="720"/>
          <w:tab w:val="left" w:pos="1134"/>
        </w:tabs>
        <w:spacing w:before="0" w:after="200" w:line="276" w:lineRule="auto"/>
        <w:ind w:left="1843" w:hanging="822"/>
        <w:contextualSpacing/>
        <w:jc w:val="left"/>
      </w:pPr>
      <w:r w:rsidRPr="004868FA">
        <w:t xml:space="preserve">The Supplier shall also be able to take regular deliveries of items into storage which may include a regular schedule of deliveries. This will be defined by the Buyer during the Call-Off Procedure.  </w:t>
      </w:r>
    </w:p>
    <w:p w14:paraId="51844ED0" w14:textId="77777777" w:rsidR="004868FA" w:rsidRDefault="004868FA" w:rsidP="004868FA">
      <w:pPr>
        <w:tabs>
          <w:tab w:val="left" w:pos="0"/>
          <w:tab w:val="left" w:pos="720"/>
          <w:tab w:val="left" w:pos="1134"/>
        </w:tabs>
        <w:spacing w:before="0" w:after="200" w:line="276" w:lineRule="auto"/>
        <w:ind w:left="1843" w:firstLine="0"/>
        <w:contextualSpacing/>
        <w:jc w:val="left"/>
      </w:pPr>
    </w:p>
    <w:p w14:paraId="595D5432" w14:textId="322904DB" w:rsidR="004868FA" w:rsidRDefault="004868FA" w:rsidP="00CC2C5B">
      <w:pPr>
        <w:numPr>
          <w:ilvl w:val="2"/>
          <w:numId w:val="1"/>
        </w:numPr>
        <w:tabs>
          <w:tab w:val="left" w:pos="0"/>
          <w:tab w:val="left" w:pos="720"/>
          <w:tab w:val="left" w:pos="1134"/>
        </w:tabs>
        <w:spacing w:before="0" w:after="200" w:line="276" w:lineRule="auto"/>
        <w:ind w:left="1843" w:hanging="822"/>
        <w:contextualSpacing/>
        <w:jc w:val="left"/>
      </w:pPr>
      <w:r w:rsidRPr="004868FA">
        <w:t>The Supplier shall be aware that the Buyer may request for storage to be temperature controlled or kept at an ambient temperature. The Buyer will define their temperature requirements during the Call-Off Procedure.</w:t>
      </w:r>
    </w:p>
    <w:p w14:paraId="21E25719" w14:textId="77777777" w:rsidR="00F36705" w:rsidRDefault="00F36705" w:rsidP="00F36705">
      <w:pPr>
        <w:tabs>
          <w:tab w:val="left" w:pos="0"/>
          <w:tab w:val="left" w:pos="720"/>
          <w:tab w:val="left" w:pos="1134"/>
        </w:tabs>
        <w:spacing w:before="0" w:afterLines="200" w:after="480" w:line="276" w:lineRule="auto"/>
        <w:ind w:left="1843" w:firstLine="0"/>
        <w:contextualSpacing/>
        <w:jc w:val="left"/>
      </w:pPr>
    </w:p>
    <w:p w14:paraId="723FC35B" w14:textId="39509F41" w:rsidR="00EA40EE" w:rsidRDefault="00F36705" w:rsidP="00EA40EE">
      <w:pPr>
        <w:numPr>
          <w:ilvl w:val="2"/>
          <w:numId w:val="1"/>
        </w:numPr>
        <w:tabs>
          <w:tab w:val="left" w:pos="0"/>
          <w:tab w:val="left" w:pos="720"/>
          <w:tab w:val="left" w:pos="1134"/>
        </w:tabs>
        <w:spacing w:before="0" w:after="200" w:line="276" w:lineRule="auto"/>
        <w:ind w:left="1843" w:hanging="822"/>
        <w:contextualSpacing/>
        <w:jc w:val="left"/>
      </w:pPr>
      <w:r w:rsidRPr="00F36705">
        <w:t>The Supplier shall be able to scale up</w:t>
      </w:r>
      <w:r w:rsidR="00EA40EE">
        <w:t xml:space="preserve"> and down</w:t>
      </w:r>
      <w:r w:rsidRPr="00F36705">
        <w:t xml:space="preserve"> their operations and operate a fully flexible service as a result of volume fluctuations over the </w:t>
      </w:r>
      <w:r w:rsidR="00EA40EE">
        <w:t>Call-Off Contract</w:t>
      </w:r>
      <w:r w:rsidRPr="00F36705">
        <w:t xml:space="preserve"> period, demonstrating responsiveness to the Buyers changing requirements. This will be defined by the Buyer during the Call-Off Procedure.</w:t>
      </w:r>
    </w:p>
    <w:p w14:paraId="6A9EF865" w14:textId="77777777" w:rsidR="008C3C6C" w:rsidRDefault="008C3C6C" w:rsidP="008C3C6C">
      <w:pPr>
        <w:tabs>
          <w:tab w:val="left" w:pos="0"/>
          <w:tab w:val="left" w:pos="720"/>
          <w:tab w:val="left" w:pos="1134"/>
        </w:tabs>
        <w:spacing w:before="0" w:after="200" w:line="276" w:lineRule="auto"/>
        <w:ind w:left="1021" w:firstLine="0"/>
        <w:contextualSpacing/>
        <w:jc w:val="left"/>
      </w:pPr>
    </w:p>
    <w:p w14:paraId="5A04BEB9" w14:textId="3D8AF07F" w:rsidR="000E1F00" w:rsidRDefault="008C3C6C" w:rsidP="000E1F00">
      <w:pPr>
        <w:numPr>
          <w:ilvl w:val="2"/>
          <w:numId w:val="1"/>
        </w:numPr>
        <w:tabs>
          <w:tab w:val="left" w:pos="0"/>
          <w:tab w:val="left" w:pos="720"/>
          <w:tab w:val="left" w:pos="1134"/>
        </w:tabs>
        <w:spacing w:before="0" w:after="200" w:line="276" w:lineRule="auto"/>
        <w:ind w:left="1843" w:hanging="822"/>
        <w:contextualSpacing/>
        <w:jc w:val="left"/>
      </w:pPr>
      <w:bookmarkStart w:id="3" w:name="_Hlk86142813"/>
      <w:r w:rsidRPr="008C3C6C">
        <w:t xml:space="preserve">The Supplier </w:t>
      </w:r>
      <w:r>
        <w:t>ensure that their solution is inclusive of a</w:t>
      </w:r>
      <w:r w:rsidRPr="008C3C6C">
        <w:t xml:space="preserve">ll facilities, labour, maintenance and equipment.  </w:t>
      </w:r>
    </w:p>
    <w:p w14:paraId="16390384" w14:textId="77777777" w:rsidR="000E1F00" w:rsidRDefault="000E1F00" w:rsidP="000E1F00">
      <w:pPr>
        <w:tabs>
          <w:tab w:val="left" w:pos="0"/>
          <w:tab w:val="left" w:pos="720"/>
          <w:tab w:val="left" w:pos="1134"/>
        </w:tabs>
        <w:spacing w:before="0" w:after="200" w:line="276" w:lineRule="auto"/>
        <w:ind w:left="0" w:firstLine="0"/>
        <w:contextualSpacing/>
        <w:jc w:val="left"/>
      </w:pPr>
    </w:p>
    <w:p w14:paraId="074C227E" w14:textId="15D96271" w:rsidR="000E1F00" w:rsidRDefault="000E1F00" w:rsidP="000E1F00">
      <w:pPr>
        <w:numPr>
          <w:ilvl w:val="2"/>
          <w:numId w:val="1"/>
        </w:numPr>
        <w:tabs>
          <w:tab w:val="left" w:pos="0"/>
          <w:tab w:val="left" w:pos="720"/>
          <w:tab w:val="left" w:pos="1134"/>
        </w:tabs>
        <w:spacing w:before="0" w:after="200" w:line="276" w:lineRule="auto"/>
        <w:ind w:left="1843" w:hanging="822"/>
        <w:contextualSpacing/>
        <w:jc w:val="left"/>
      </w:pPr>
      <w:bookmarkStart w:id="4" w:name="_Hlk86146500"/>
      <w:r w:rsidRPr="000E1F00">
        <w:t>The Supplier should ensure sufficient capacity to meet loading/offloading schedules to ensure compliance with order demand and to avoid demurrage and detention of vehicles (and extended put away times).</w:t>
      </w:r>
    </w:p>
    <w:p w14:paraId="4FA24FDB" w14:textId="77777777" w:rsidR="000E1F00" w:rsidRPr="000E1F00" w:rsidRDefault="000E1F00" w:rsidP="000E1F00">
      <w:pPr>
        <w:tabs>
          <w:tab w:val="left" w:pos="0"/>
          <w:tab w:val="left" w:pos="720"/>
          <w:tab w:val="left" w:pos="1134"/>
        </w:tabs>
        <w:spacing w:before="0" w:after="200" w:line="276" w:lineRule="auto"/>
        <w:ind w:left="0" w:firstLine="0"/>
        <w:contextualSpacing/>
        <w:jc w:val="left"/>
      </w:pPr>
    </w:p>
    <w:p w14:paraId="39787736" w14:textId="77777777" w:rsidR="000E1F00" w:rsidRPr="000E1F00" w:rsidRDefault="000E1F00" w:rsidP="000E1F00">
      <w:pPr>
        <w:numPr>
          <w:ilvl w:val="2"/>
          <w:numId w:val="1"/>
        </w:numPr>
        <w:tabs>
          <w:tab w:val="left" w:pos="0"/>
          <w:tab w:val="left" w:pos="720"/>
          <w:tab w:val="left" w:pos="1134"/>
        </w:tabs>
        <w:spacing w:before="0" w:after="200" w:line="276" w:lineRule="auto"/>
        <w:ind w:left="1843" w:hanging="822"/>
        <w:contextualSpacing/>
        <w:jc w:val="left"/>
      </w:pPr>
      <w:r w:rsidRPr="000E1F00">
        <w:t>The Supplier must ensure that it has sufficient capacity to accept deliveries to the agreed estimated delivery requirements, during agreed delivery windows with appropriate traffic flow measures to ensure safe working procedures.</w:t>
      </w:r>
    </w:p>
    <w:bookmarkEnd w:id="3"/>
    <w:bookmarkEnd w:id="4"/>
    <w:p w14:paraId="15CA4011" w14:textId="2D701186" w:rsidR="00F36705" w:rsidRDefault="00F36705" w:rsidP="007C0D40">
      <w:pPr>
        <w:tabs>
          <w:tab w:val="left" w:pos="0"/>
          <w:tab w:val="left" w:pos="720"/>
          <w:tab w:val="left" w:pos="1134"/>
        </w:tabs>
        <w:spacing w:before="0" w:after="200" w:line="276" w:lineRule="auto"/>
        <w:ind w:left="0" w:firstLine="0"/>
        <w:contextualSpacing/>
        <w:jc w:val="left"/>
      </w:pPr>
    </w:p>
    <w:p w14:paraId="30449424" w14:textId="5A6147C7" w:rsidR="00EA40EE" w:rsidRDefault="00EA40EE" w:rsidP="00EA40EE">
      <w:pPr>
        <w:numPr>
          <w:ilvl w:val="1"/>
          <w:numId w:val="1"/>
        </w:numPr>
        <w:tabs>
          <w:tab w:val="left" w:pos="0"/>
          <w:tab w:val="left" w:pos="720"/>
          <w:tab w:val="left" w:pos="1134"/>
        </w:tabs>
        <w:spacing w:before="0" w:after="200" w:line="276" w:lineRule="auto"/>
        <w:ind w:left="924" w:hanging="567"/>
        <w:contextualSpacing/>
        <w:jc w:val="left"/>
        <w:rPr>
          <w:b/>
        </w:rPr>
      </w:pPr>
      <w:r w:rsidRPr="00EA40EE">
        <w:rPr>
          <w:b/>
        </w:rPr>
        <w:t>Stock Management and Audit</w:t>
      </w:r>
    </w:p>
    <w:p w14:paraId="610B8CDC" w14:textId="77777777" w:rsidR="00EA40EE" w:rsidRDefault="00EA40EE" w:rsidP="00EA40EE">
      <w:pPr>
        <w:tabs>
          <w:tab w:val="left" w:pos="0"/>
          <w:tab w:val="left" w:pos="720"/>
          <w:tab w:val="left" w:pos="1134"/>
        </w:tabs>
        <w:spacing w:before="0" w:after="200" w:line="276" w:lineRule="auto"/>
        <w:ind w:left="924" w:firstLine="0"/>
        <w:contextualSpacing/>
        <w:jc w:val="left"/>
        <w:rPr>
          <w:b/>
        </w:rPr>
      </w:pPr>
    </w:p>
    <w:p w14:paraId="3D03EB29" w14:textId="239CFA59" w:rsidR="00EA40EE" w:rsidRPr="001F2F2A" w:rsidRDefault="00EA40EE" w:rsidP="001F2F2A">
      <w:pPr>
        <w:numPr>
          <w:ilvl w:val="2"/>
          <w:numId w:val="1"/>
        </w:numPr>
        <w:tabs>
          <w:tab w:val="left" w:pos="0"/>
          <w:tab w:val="left" w:pos="720"/>
          <w:tab w:val="left" w:pos="1134"/>
        </w:tabs>
        <w:spacing w:before="0" w:after="200" w:line="276" w:lineRule="auto"/>
        <w:ind w:left="1843" w:hanging="822"/>
        <w:contextualSpacing/>
        <w:jc w:val="left"/>
      </w:pPr>
      <w:r w:rsidRPr="001F2F2A">
        <w:t xml:space="preserve">The Supplier shall maintain an inventory and undertake regular control stock audits. The Buyer will define their requirements during </w:t>
      </w:r>
      <w:r w:rsidRPr="001F2F2A">
        <w:tab/>
        <w:t xml:space="preserve">the </w:t>
      </w:r>
      <w:r w:rsidRPr="001F2F2A">
        <w:lastRenderedPageBreak/>
        <w:t>Call-Off Procedure and this may include but not be limited to providing:</w:t>
      </w:r>
    </w:p>
    <w:p w14:paraId="17DD7CD2" w14:textId="77777777" w:rsidR="00EA40EE" w:rsidRPr="001F2F2A" w:rsidRDefault="00EA40EE" w:rsidP="00EA40EE">
      <w:pPr>
        <w:tabs>
          <w:tab w:val="left" w:pos="0"/>
          <w:tab w:val="left" w:pos="720"/>
          <w:tab w:val="left" w:pos="1134"/>
        </w:tabs>
        <w:spacing w:before="0" w:after="200" w:line="276" w:lineRule="auto"/>
        <w:ind w:left="1224" w:firstLine="0"/>
        <w:contextualSpacing/>
        <w:jc w:val="left"/>
      </w:pPr>
    </w:p>
    <w:p w14:paraId="380ABFA1" w14:textId="1AE4D154" w:rsidR="00EA40EE" w:rsidRPr="001F2F2A" w:rsidRDefault="00EA40EE" w:rsidP="00645778">
      <w:pPr>
        <w:numPr>
          <w:ilvl w:val="3"/>
          <w:numId w:val="1"/>
        </w:numPr>
        <w:tabs>
          <w:tab w:val="left" w:pos="0"/>
          <w:tab w:val="left" w:pos="720"/>
          <w:tab w:val="left" w:pos="1134"/>
        </w:tabs>
        <w:spacing w:before="0" w:after="200" w:line="276" w:lineRule="auto"/>
        <w:ind w:left="2477" w:hanging="646"/>
        <w:contextualSpacing/>
        <w:jc w:val="left"/>
      </w:pPr>
      <w:r w:rsidRPr="001F2F2A">
        <w:t>Actual volumes of items received;</w:t>
      </w:r>
    </w:p>
    <w:p w14:paraId="0F6644FB" w14:textId="573F3125" w:rsidR="00EA40EE" w:rsidRPr="001F2F2A" w:rsidRDefault="00EA40EE" w:rsidP="00645778">
      <w:pPr>
        <w:numPr>
          <w:ilvl w:val="3"/>
          <w:numId w:val="1"/>
        </w:numPr>
        <w:tabs>
          <w:tab w:val="left" w:pos="0"/>
          <w:tab w:val="left" w:pos="720"/>
          <w:tab w:val="left" w:pos="1134"/>
        </w:tabs>
        <w:spacing w:before="0" w:after="200" w:line="276" w:lineRule="auto"/>
        <w:ind w:left="2477" w:hanging="646"/>
        <w:contextualSpacing/>
        <w:jc w:val="left"/>
      </w:pPr>
      <w:r w:rsidRPr="001F2F2A">
        <w:t>Total volumes of items dispatched;</w:t>
      </w:r>
    </w:p>
    <w:p w14:paraId="6170FB37" w14:textId="35C04F3F" w:rsidR="00EA40EE" w:rsidRPr="001F2F2A" w:rsidRDefault="00EA40EE" w:rsidP="00645778">
      <w:pPr>
        <w:numPr>
          <w:ilvl w:val="3"/>
          <w:numId w:val="1"/>
        </w:numPr>
        <w:tabs>
          <w:tab w:val="left" w:pos="0"/>
          <w:tab w:val="left" w:pos="720"/>
          <w:tab w:val="left" w:pos="1134"/>
        </w:tabs>
        <w:spacing w:before="0" w:after="200" w:line="276" w:lineRule="auto"/>
        <w:ind w:left="2477" w:hanging="646"/>
        <w:contextualSpacing/>
        <w:jc w:val="left"/>
      </w:pPr>
      <w:r w:rsidRPr="001F2F2A">
        <w:t>Total items held in the warehouse;</w:t>
      </w:r>
    </w:p>
    <w:p w14:paraId="4662695D" w14:textId="73CEC748" w:rsidR="00EA40EE" w:rsidRPr="001F2F2A" w:rsidRDefault="00EA40EE" w:rsidP="00645778">
      <w:pPr>
        <w:numPr>
          <w:ilvl w:val="3"/>
          <w:numId w:val="1"/>
        </w:numPr>
        <w:tabs>
          <w:tab w:val="left" w:pos="0"/>
          <w:tab w:val="left" w:pos="720"/>
          <w:tab w:val="left" w:pos="1134"/>
        </w:tabs>
        <w:spacing w:before="0" w:after="200" w:line="276" w:lineRule="auto"/>
        <w:ind w:left="2477" w:hanging="646"/>
        <w:contextualSpacing/>
        <w:jc w:val="left"/>
      </w:pPr>
      <w:r w:rsidRPr="001F2F2A">
        <w:t>Any stock loss;</w:t>
      </w:r>
    </w:p>
    <w:p w14:paraId="00E66195" w14:textId="512D9996" w:rsidR="00EA40EE" w:rsidRPr="001F2F2A" w:rsidRDefault="00EA40EE" w:rsidP="00645778">
      <w:pPr>
        <w:numPr>
          <w:ilvl w:val="3"/>
          <w:numId w:val="1"/>
        </w:numPr>
        <w:tabs>
          <w:tab w:val="left" w:pos="0"/>
          <w:tab w:val="left" w:pos="720"/>
          <w:tab w:val="left" w:pos="1134"/>
        </w:tabs>
        <w:spacing w:before="0" w:after="200" w:line="276" w:lineRule="auto"/>
        <w:ind w:left="2477" w:hanging="646"/>
        <w:contextualSpacing/>
        <w:jc w:val="left"/>
      </w:pPr>
      <w:r w:rsidRPr="001F2F2A">
        <w:t>Tracking of expiry dates;</w:t>
      </w:r>
    </w:p>
    <w:p w14:paraId="29E5351B" w14:textId="1EAA27B7" w:rsidR="00EA40EE" w:rsidRPr="001F2F2A" w:rsidRDefault="00EA40EE" w:rsidP="00645778">
      <w:pPr>
        <w:numPr>
          <w:ilvl w:val="3"/>
          <w:numId w:val="1"/>
        </w:numPr>
        <w:tabs>
          <w:tab w:val="left" w:pos="0"/>
          <w:tab w:val="left" w:pos="720"/>
          <w:tab w:val="left" w:pos="1134"/>
        </w:tabs>
        <w:spacing w:before="0" w:after="200" w:line="276" w:lineRule="auto"/>
        <w:ind w:left="2477" w:hanging="646"/>
        <w:contextualSpacing/>
        <w:jc w:val="left"/>
      </w:pPr>
      <w:r w:rsidRPr="001F2F2A">
        <w:t>Non-compliant stock.</w:t>
      </w:r>
    </w:p>
    <w:p w14:paraId="00C2621D" w14:textId="77777777" w:rsidR="00EA40EE" w:rsidRDefault="00EA40EE" w:rsidP="00EA40EE">
      <w:pPr>
        <w:tabs>
          <w:tab w:val="left" w:pos="0"/>
          <w:tab w:val="left" w:pos="720"/>
          <w:tab w:val="left" w:pos="1134"/>
        </w:tabs>
        <w:spacing w:before="0" w:after="200" w:line="276" w:lineRule="auto"/>
        <w:ind w:left="1728" w:firstLine="0"/>
        <w:contextualSpacing/>
        <w:jc w:val="left"/>
      </w:pPr>
    </w:p>
    <w:p w14:paraId="16D4CC7F" w14:textId="0F82FB02" w:rsidR="00EA40EE" w:rsidRDefault="00EA40EE" w:rsidP="00EA40EE">
      <w:pPr>
        <w:numPr>
          <w:ilvl w:val="1"/>
          <w:numId w:val="1"/>
        </w:numPr>
        <w:tabs>
          <w:tab w:val="left" w:pos="0"/>
          <w:tab w:val="left" w:pos="720"/>
          <w:tab w:val="left" w:pos="1134"/>
        </w:tabs>
        <w:spacing w:before="0" w:after="200" w:line="276" w:lineRule="auto"/>
        <w:contextualSpacing/>
        <w:jc w:val="left"/>
        <w:rPr>
          <w:b/>
        </w:rPr>
      </w:pPr>
      <w:r>
        <w:t xml:space="preserve"> </w:t>
      </w:r>
      <w:r w:rsidRPr="00EA40EE">
        <w:rPr>
          <w:b/>
        </w:rPr>
        <w:t>Quality Checking</w:t>
      </w:r>
    </w:p>
    <w:p w14:paraId="2EE446BB" w14:textId="77777777" w:rsidR="00EA40EE" w:rsidRDefault="00EA40EE" w:rsidP="00EA40EE">
      <w:pPr>
        <w:tabs>
          <w:tab w:val="left" w:pos="0"/>
          <w:tab w:val="left" w:pos="720"/>
          <w:tab w:val="left" w:pos="1134"/>
        </w:tabs>
        <w:spacing w:before="0" w:after="200" w:line="276" w:lineRule="auto"/>
        <w:ind w:left="1134" w:firstLine="0"/>
        <w:contextualSpacing/>
        <w:jc w:val="left"/>
        <w:rPr>
          <w:b/>
        </w:rPr>
      </w:pPr>
    </w:p>
    <w:p w14:paraId="4DE61A12" w14:textId="5FED75F2" w:rsidR="00EA40EE" w:rsidRPr="001F2F2A" w:rsidRDefault="00EA40EE" w:rsidP="001F2F2A">
      <w:pPr>
        <w:numPr>
          <w:ilvl w:val="2"/>
          <w:numId w:val="1"/>
        </w:numPr>
        <w:tabs>
          <w:tab w:val="left" w:pos="0"/>
          <w:tab w:val="left" w:pos="720"/>
          <w:tab w:val="left" w:pos="1134"/>
        </w:tabs>
        <w:spacing w:before="0" w:after="200" w:line="276" w:lineRule="auto"/>
        <w:ind w:left="1843" w:hanging="822"/>
        <w:contextualSpacing/>
        <w:jc w:val="left"/>
      </w:pPr>
      <w:r w:rsidRPr="001F2F2A">
        <w:t>The Supplier shall be aware that they may be required to report any visual issues and or refuse delivery of items which are delivered into storage. The Buyer will define their requirements during the Call-Off Procedure.</w:t>
      </w:r>
    </w:p>
    <w:p w14:paraId="577F650A" w14:textId="77777777" w:rsidR="00EA40EE" w:rsidRDefault="00EA40EE" w:rsidP="00887F7C">
      <w:pPr>
        <w:tabs>
          <w:tab w:val="left" w:pos="0"/>
          <w:tab w:val="left" w:pos="720"/>
          <w:tab w:val="left" w:pos="1134"/>
        </w:tabs>
        <w:spacing w:before="0" w:after="200" w:line="276" w:lineRule="auto"/>
        <w:ind w:left="1224" w:firstLine="0"/>
        <w:contextualSpacing/>
        <w:jc w:val="left"/>
      </w:pPr>
    </w:p>
    <w:p w14:paraId="2AF1105F" w14:textId="38422C9F" w:rsidR="00EA40EE" w:rsidRDefault="00EA40EE" w:rsidP="00EA40EE">
      <w:pPr>
        <w:numPr>
          <w:ilvl w:val="2"/>
          <w:numId w:val="1"/>
        </w:numPr>
        <w:tabs>
          <w:tab w:val="left" w:pos="0"/>
          <w:tab w:val="left" w:pos="720"/>
          <w:tab w:val="left" w:pos="1134"/>
        </w:tabs>
        <w:spacing w:before="0" w:after="200" w:line="276" w:lineRule="auto"/>
        <w:ind w:left="2477" w:hanging="646"/>
        <w:contextualSpacing/>
        <w:jc w:val="left"/>
      </w:pPr>
      <w:r w:rsidRPr="00CD4435">
        <w:t>The Supplier shall also be aware that there may be a requirement to</w:t>
      </w:r>
      <w:r w:rsidR="006144EC" w:rsidRPr="00CD4435">
        <w:t xml:space="preserve"> </w:t>
      </w:r>
      <w:r w:rsidRPr="00CD4435">
        <w:t>provide to sign up to a quality testing agreement and this will be defined by the Buyer during the Call-Off Procedure.</w:t>
      </w:r>
    </w:p>
    <w:p w14:paraId="5DB6A34E" w14:textId="77777777" w:rsidR="00E823EF" w:rsidRDefault="00E823EF" w:rsidP="00E823EF">
      <w:pPr>
        <w:tabs>
          <w:tab w:val="left" w:pos="0"/>
          <w:tab w:val="left" w:pos="720"/>
          <w:tab w:val="left" w:pos="1134"/>
        </w:tabs>
        <w:spacing w:before="0" w:after="200" w:line="276" w:lineRule="auto"/>
        <w:ind w:left="2477" w:firstLine="0"/>
        <w:contextualSpacing/>
        <w:jc w:val="left"/>
      </w:pPr>
    </w:p>
    <w:p w14:paraId="63FAE35B" w14:textId="191857E0" w:rsidR="00EA40EE" w:rsidRDefault="00EA40EE" w:rsidP="00EA40EE">
      <w:pPr>
        <w:numPr>
          <w:ilvl w:val="0"/>
          <w:numId w:val="1"/>
        </w:numPr>
        <w:tabs>
          <w:tab w:val="left" w:pos="0"/>
          <w:tab w:val="left" w:pos="720"/>
          <w:tab w:val="left" w:pos="1134"/>
        </w:tabs>
        <w:spacing w:before="0" w:after="200" w:line="276" w:lineRule="auto"/>
        <w:contextualSpacing/>
        <w:jc w:val="left"/>
        <w:rPr>
          <w:b/>
        </w:rPr>
      </w:pPr>
      <w:r w:rsidRPr="00EA40EE">
        <w:rPr>
          <w:b/>
        </w:rPr>
        <w:t>Lot 3a Storage (Non - Mandatory)</w:t>
      </w:r>
    </w:p>
    <w:p w14:paraId="55EFE7A4" w14:textId="77777777" w:rsidR="00EA40EE" w:rsidRDefault="00EA40EE" w:rsidP="00EA40EE">
      <w:pPr>
        <w:tabs>
          <w:tab w:val="left" w:pos="0"/>
          <w:tab w:val="left" w:pos="720"/>
          <w:tab w:val="left" w:pos="1134"/>
        </w:tabs>
        <w:spacing w:before="0" w:after="200" w:line="276" w:lineRule="auto"/>
        <w:ind w:left="720" w:firstLine="0"/>
        <w:contextualSpacing/>
        <w:jc w:val="left"/>
        <w:rPr>
          <w:b/>
        </w:rPr>
      </w:pPr>
    </w:p>
    <w:p w14:paraId="350CF97E" w14:textId="4DB23C2D" w:rsidR="00EA40EE" w:rsidRDefault="002A2E77" w:rsidP="00B1082A">
      <w:pPr>
        <w:numPr>
          <w:ilvl w:val="1"/>
          <w:numId w:val="1"/>
        </w:numPr>
        <w:tabs>
          <w:tab w:val="left" w:pos="0"/>
          <w:tab w:val="left" w:pos="720"/>
          <w:tab w:val="left" w:pos="1134"/>
        </w:tabs>
        <w:spacing w:before="0" w:after="200" w:line="276" w:lineRule="auto"/>
        <w:ind w:left="924" w:hanging="567"/>
        <w:contextualSpacing/>
        <w:jc w:val="left"/>
        <w:rPr>
          <w:b/>
        </w:rPr>
      </w:pPr>
      <w:r w:rsidRPr="002A2E77">
        <w:rPr>
          <w:b/>
        </w:rPr>
        <w:t>Enhanced Asset Management</w:t>
      </w:r>
    </w:p>
    <w:p w14:paraId="49BB6875" w14:textId="77777777" w:rsidR="00B1082A" w:rsidRDefault="00B1082A" w:rsidP="00B1082A">
      <w:pPr>
        <w:tabs>
          <w:tab w:val="left" w:pos="0"/>
          <w:tab w:val="left" w:pos="720"/>
          <w:tab w:val="left" w:pos="1134"/>
        </w:tabs>
        <w:spacing w:before="0" w:after="200" w:line="276" w:lineRule="auto"/>
        <w:ind w:left="792" w:firstLine="0"/>
        <w:contextualSpacing/>
        <w:jc w:val="left"/>
        <w:rPr>
          <w:b/>
        </w:rPr>
      </w:pPr>
    </w:p>
    <w:p w14:paraId="5AF39544" w14:textId="7A88A633" w:rsidR="00B1082A" w:rsidRDefault="00B1082A" w:rsidP="00887F7C">
      <w:pPr>
        <w:numPr>
          <w:ilvl w:val="2"/>
          <w:numId w:val="1"/>
        </w:numPr>
        <w:tabs>
          <w:tab w:val="left" w:pos="0"/>
          <w:tab w:val="left" w:pos="720"/>
          <w:tab w:val="left" w:pos="1134"/>
        </w:tabs>
        <w:spacing w:before="0" w:after="200" w:line="276" w:lineRule="auto"/>
        <w:ind w:left="1843" w:hanging="822"/>
        <w:contextualSpacing/>
        <w:jc w:val="left"/>
      </w:pPr>
      <w:r w:rsidRPr="00B1082A">
        <w:t>The Supplier shall also be aware that there may be a requirement for enhanced auditable asset management, which may include but not be limited to:</w:t>
      </w:r>
    </w:p>
    <w:p w14:paraId="675CED8F" w14:textId="77777777" w:rsidR="00B1082A" w:rsidRDefault="00B1082A" w:rsidP="00B1082A">
      <w:pPr>
        <w:tabs>
          <w:tab w:val="left" w:pos="0"/>
          <w:tab w:val="left" w:pos="720"/>
          <w:tab w:val="left" w:pos="1134"/>
        </w:tabs>
        <w:spacing w:before="0" w:after="200" w:line="276" w:lineRule="auto"/>
        <w:ind w:left="1843" w:firstLine="0"/>
        <w:contextualSpacing/>
        <w:jc w:val="left"/>
      </w:pPr>
    </w:p>
    <w:p w14:paraId="04318359" w14:textId="6904EC28" w:rsidR="00B1082A" w:rsidRDefault="00B1082A" w:rsidP="00B1082A">
      <w:pPr>
        <w:numPr>
          <w:ilvl w:val="3"/>
          <w:numId w:val="1"/>
        </w:numPr>
        <w:tabs>
          <w:tab w:val="left" w:pos="0"/>
          <w:tab w:val="left" w:pos="720"/>
          <w:tab w:val="left" w:pos="1134"/>
        </w:tabs>
        <w:spacing w:before="0" w:after="200" w:line="276" w:lineRule="auto"/>
        <w:ind w:left="2477" w:hanging="646"/>
        <w:contextualSpacing/>
        <w:jc w:val="left"/>
      </w:pPr>
      <w:r w:rsidRPr="00B1082A">
        <w:t>GPS (Global Positioning Systems);</w:t>
      </w:r>
    </w:p>
    <w:p w14:paraId="7CE4A8D3" w14:textId="026801F6" w:rsidR="00B1082A" w:rsidRDefault="00B1082A" w:rsidP="00B1082A">
      <w:pPr>
        <w:numPr>
          <w:ilvl w:val="3"/>
          <w:numId w:val="1"/>
        </w:numPr>
        <w:tabs>
          <w:tab w:val="left" w:pos="0"/>
          <w:tab w:val="left" w:pos="720"/>
          <w:tab w:val="left" w:pos="1134"/>
        </w:tabs>
        <w:spacing w:before="0" w:after="200" w:line="276" w:lineRule="auto"/>
        <w:ind w:left="2477" w:hanging="646"/>
        <w:contextualSpacing/>
        <w:jc w:val="left"/>
      </w:pPr>
      <w:r w:rsidRPr="00B1082A">
        <w:t>Whole life audit;</w:t>
      </w:r>
    </w:p>
    <w:p w14:paraId="6B1FFE2D" w14:textId="05029832" w:rsidR="00B1082A" w:rsidRDefault="00B1082A" w:rsidP="00B1082A">
      <w:pPr>
        <w:numPr>
          <w:ilvl w:val="3"/>
          <w:numId w:val="1"/>
        </w:numPr>
        <w:tabs>
          <w:tab w:val="left" w:pos="0"/>
          <w:tab w:val="left" w:pos="720"/>
          <w:tab w:val="left" w:pos="1134"/>
        </w:tabs>
        <w:spacing w:before="0" w:after="200" w:line="276" w:lineRule="auto"/>
        <w:ind w:left="2477" w:hanging="646"/>
        <w:contextualSpacing/>
        <w:jc w:val="left"/>
      </w:pPr>
      <w:r w:rsidRPr="00B1082A">
        <w:t>Continuous monitoring;</w:t>
      </w:r>
    </w:p>
    <w:p w14:paraId="4F95776D" w14:textId="7560E1AE" w:rsidR="00B1082A" w:rsidRDefault="00B1082A" w:rsidP="00B1082A">
      <w:pPr>
        <w:numPr>
          <w:ilvl w:val="3"/>
          <w:numId w:val="1"/>
        </w:numPr>
        <w:tabs>
          <w:tab w:val="left" w:pos="0"/>
          <w:tab w:val="left" w:pos="720"/>
          <w:tab w:val="left" w:pos="1134"/>
        </w:tabs>
        <w:spacing w:before="0" w:after="200" w:line="276" w:lineRule="auto"/>
        <w:ind w:left="2477" w:hanging="646"/>
        <w:contextualSpacing/>
        <w:jc w:val="left"/>
      </w:pPr>
      <w:r w:rsidRPr="00B1082A">
        <w:t>Notifying of events in real time security;</w:t>
      </w:r>
    </w:p>
    <w:p w14:paraId="20BEC58D" w14:textId="1971D1CF" w:rsidR="008C3C6C" w:rsidRDefault="008C3C6C" w:rsidP="00B1082A">
      <w:pPr>
        <w:numPr>
          <w:ilvl w:val="3"/>
          <w:numId w:val="1"/>
        </w:numPr>
        <w:tabs>
          <w:tab w:val="left" w:pos="0"/>
          <w:tab w:val="left" w:pos="720"/>
          <w:tab w:val="left" w:pos="1134"/>
        </w:tabs>
        <w:spacing w:before="0" w:after="200" w:line="276" w:lineRule="auto"/>
        <w:ind w:left="2477" w:hanging="646"/>
        <w:contextualSpacing/>
        <w:jc w:val="left"/>
      </w:pPr>
      <w:r>
        <w:t>NAO financial stock inventory reporting requirements;</w:t>
      </w:r>
    </w:p>
    <w:p w14:paraId="3E8AA693" w14:textId="4EFA032B" w:rsidR="008C3C6C" w:rsidRDefault="008C3C6C" w:rsidP="00B1082A">
      <w:pPr>
        <w:numPr>
          <w:ilvl w:val="3"/>
          <w:numId w:val="1"/>
        </w:numPr>
        <w:tabs>
          <w:tab w:val="left" w:pos="0"/>
          <w:tab w:val="left" w:pos="720"/>
          <w:tab w:val="left" w:pos="1134"/>
        </w:tabs>
        <w:spacing w:before="0" w:after="200" w:line="276" w:lineRule="auto"/>
        <w:ind w:left="2477" w:hanging="646"/>
        <w:contextualSpacing/>
        <w:jc w:val="left"/>
      </w:pPr>
      <w:r>
        <w:t>MHRA visibility and traceability requirements.</w:t>
      </w:r>
    </w:p>
    <w:p w14:paraId="721ECE58" w14:textId="77777777" w:rsidR="00B1082A" w:rsidRDefault="00B1082A" w:rsidP="00B1082A">
      <w:pPr>
        <w:tabs>
          <w:tab w:val="left" w:pos="0"/>
          <w:tab w:val="left" w:pos="720"/>
          <w:tab w:val="left" w:pos="1134"/>
        </w:tabs>
        <w:spacing w:before="0" w:after="200" w:line="276" w:lineRule="auto"/>
        <w:ind w:left="2477" w:firstLine="0"/>
        <w:contextualSpacing/>
        <w:jc w:val="left"/>
      </w:pPr>
    </w:p>
    <w:p w14:paraId="457777CC" w14:textId="00F9E592" w:rsidR="00B1082A" w:rsidRDefault="00B1082A" w:rsidP="00B1082A">
      <w:pPr>
        <w:numPr>
          <w:ilvl w:val="0"/>
          <w:numId w:val="1"/>
        </w:numPr>
        <w:tabs>
          <w:tab w:val="left" w:pos="0"/>
          <w:tab w:val="left" w:pos="720"/>
          <w:tab w:val="left" w:pos="1134"/>
        </w:tabs>
        <w:spacing w:before="0" w:after="200" w:line="276" w:lineRule="auto"/>
        <w:contextualSpacing/>
        <w:jc w:val="left"/>
        <w:rPr>
          <w:b/>
        </w:rPr>
      </w:pPr>
      <w:r w:rsidRPr="00B1082A">
        <w:rPr>
          <w:b/>
        </w:rPr>
        <w:t xml:space="preserve">Lot 3b Kitting and Fulfilment </w:t>
      </w:r>
      <w:r w:rsidR="0073164D">
        <w:rPr>
          <w:b/>
        </w:rPr>
        <w:t xml:space="preserve">Solutions and Services </w:t>
      </w:r>
      <w:r w:rsidRPr="00B1082A">
        <w:rPr>
          <w:b/>
        </w:rPr>
        <w:t>Mandatory Requirements</w:t>
      </w:r>
    </w:p>
    <w:p w14:paraId="43851DC5" w14:textId="77777777" w:rsidR="00B1082A" w:rsidRDefault="00B1082A" w:rsidP="0073164D">
      <w:pPr>
        <w:tabs>
          <w:tab w:val="left" w:pos="0"/>
          <w:tab w:val="left" w:pos="720"/>
          <w:tab w:val="left" w:pos="1134"/>
        </w:tabs>
        <w:spacing w:before="0" w:after="200" w:line="276" w:lineRule="auto"/>
        <w:ind w:left="0" w:firstLine="0"/>
        <w:contextualSpacing/>
        <w:jc w:val="left"/>
        <w:rPr>
          <w:b/>
        </w:rPr>
      </w:pPr>
    </w:p>
    <w:p w14:paraId="61815035" w14:textId="574DCA99" w:rsidR="00B1082A" w:rsidRDefault="00B1082A" w:rsidP="00B1082A">
      <w:pPr>
        <w:numPr>
          <w:ilvl w:val="1"/>
          <w:numId w:val="1"/>
        </w:numPr>
        <w:tabs>
          <w:tab w:val="left" w:pos="0"/>
          <w:tab w:val="left" w:pos="720"/>
          <w:tab w:val="left" w:pos="1134"/>
        </w:tabs>
        <w:spacing w:before="0" w:after="200" w:line="276" w:lineRule="auto"/>
        <w:ind w:left="924" w:hanging="567"/>
        <w:contextualSpacing/>
        <w:jc w:val="left"/>
        <w:rPr>
          <w:b/>
        </w:rPr>
      </w:pPr>
      <w:r w:rsidRPr="00B1082A">
        <w:rPr>
          <w:b/>
        </w:rPr>
        <w:t xml:space="preserve">Accreditation Requirements  </w:t>
      </w:r>
    </w:p>
    <w:p w14:paraId="5E623256" w14:textId="77777777" w:rsidR="00B1082A" w:rsidRDefault="00B1082A" w:rsidP="00B1082A">
      <w:pPr>
        <w:tabs>
          <w:tab w:val="left" w:pos="0"/>
          <w:tab w:val="left" w:pos="720"/>
          <w:tab w:val="left" w:pos="1134"/>
        </w:tabs>
        <w:spacing w:before="0" w:after="200" w:line="276" w:lineRule="auto"/>
        <w:ind w:left="1134" w:firstLine="0"/>
        <w:contextualSpacing/>
        <w:jc w:val="left"/>
        <w:rPr>
          <w:b/>
        </w:rPr>
      </w:pPr>
    </w:p>
    <w:p w14:paraId="33F0DDE1" w14:textId="520F3CA2" w:rsidR="00B1082A" w:rsidRDefault="00B1082A" w:rsidP="00AE04DD">
      <w:pPr>
        <w:pStyle w:val="ListParagraph"/>
        <w:numPr>
          <w:ilvl w:val="2"/>
          <w:numId w:val="1"/>
        </w:numPr>
        <w:spacing w:before="0" w:after="200" w:line="276" w:lineRule="auto"/>
        <w:ind w:left="1843" w:hanging="822"/>
        <w:jc w:val="left"/>
      </w:pPr>
      <w:r w:rsidRPr="00B1082A">
        <w:lastRenderedPageBreak/>
        <w:t xml:space="preserve">The Supplier shall ensure that they and any Key Subcontractor engaged by the Supplier to deliver the Services in this Lot </w:t>
      </w:r>
      <w:r>
        <w:t>3</w:t>
      </w:r>
      <w:r w:rsidR="00F90915">
        <w:t>b</w:t>
      </w:r>
      <w:r w:rsidRPr="00B1082A">
        <w:t xml:space="preserve"> are </w:t>
      </w:r>
      <w:r>
        <w:t>c</w:t>
      </w:r>
      <w:r w:rsidRPr="00B1082A">
        <w:t>ompliant with and operate with ISO 9001 accreditation in relation to their quality processes. Where the Supplier holds such accreditations, these must be provided upon Framework award during the Standstill period, and where a Supplier may be working towards these, within 30 days of Framework award.</w:t>
      </w:r>
    </w:p>
    <w:p w14:paraId="2D95FF80" w14:textId="77777777" w:rsidR="00AE04DD" w:rsidRPr="00B1082A" w:rsidRDefault="00AE04DD" w:rsidP="00AE04DD">
      <w:pPr>
        <w:pStyle w:val="ListParagraph"/>
        <w:spacing w:before="0" w:after="200" w:line="276" w:lineRule="auto"/>
        <w:ind w:left="1843" w:firstLine="0"/>
        <w:jc w:val="left"/>
      </w:pPr>
    </w:p>
    <w:p w14:paraId="18536706" w14:textId="30936773" w:rsidR="00B1082A" w:rsidRPr="00B1082A" w:rsidRDefault="00B1082A" w:rsidP="00887F7C">
      <w:pPr>
        <w:pStyle w:val="ListParagraph"/>
        <w:numPr>
          <w:ilvl w:val="2"/>
          <w:numId w:val="1"/>
        </w:numPr>
        <w:spacing w:before="0" w:after="200" w:line="276" w:lineRule="auto"/>
        <w:ind w:left="1843" w:hanging="822"/>
        <w:jc w:val="left"/>
      </w:pPr>
      <w:r w:rsidRPr="00B1082A">
        <w:t xml:space="preserve">The Supplier shall ensure that they and any Key Subcontractor engaged by the Supplier to deliver the Services in this Lot </w:t>
      </w:r>
      <w:r>
        <w:t>3b</w:t>
      </w:r>
      <w:r w:rsidRPr="00B1082A">
        <w:t xml:space="preserve"> are compliant with and operate with ISO </w:t>
      </w:r>
      <w:r>
        <w:t>13485</w:t>
      </w:r>
      <w:r w:rsidRPr="00B1082A">
        <w:t xml:space="preserve"> accreditation in relation to their quality processes. Where the Supplier holds such accreditations, these must be provided upon Framework award during the Standstill period, and where a Supplier may be working towards these, within 30 days of Framework award.</w:t>
      </w:r>
    </w:p>
    <w:p w14:paraId="0BDA7882" w14:textId="11D6635B" w:rsidR="00B1082A" w:rsidRDefault="00672065" w:rsidP="00F80483">
      <w:pPr>
        <w:numPr>
          <w:ilvl w:val="1"/>
          <w:numId w:val="1"/>
        </w:numPr>
        <w:tabs>
          <w:tab w:val="left" w:pos="0"/>
          <w:tab w:val="left" w:pos="720"/>
          <w:tab w:val="left" w:pos="1134"/>
        </w:tabs>
        <w:spacing w:before="0" w:after="200" w:line="276" w:lineRule="auto"/>
        <w:ind w:left="924" w:hanging="567"/>
        <w:contextualSpacing/>
        <w:jc w:val="left"/>
        <w:rPr>
          <w:b/>
        </w:rPr>
      </w:pPr>
      <w:r w:rsidRPr="00672065">
        <w:rPr>
          <w:b/>
        </w:rPr>
        <w:t>Storage Regulatory Requirements</w:t>
      </w:r>
    </w:p>
    <w:p w14:paraId="68AE5387" w14:textId="77777777" w:rsidR="00672065" w:rsidRDefault="00672065" w:rsidP="00672065">
      <w:pPr>
        <w:tabs>
          <w:tab w:val="left" w:pos="0"/>
          <w:tab w:val="left" w:pos="720"/>
          <w:tab w:val="left" w:pos="1134"/>
        </w:tabs>
        <w:spacing w:before="0" w:after="200" w:line="276" w:lineRule="auto"/>
        <w:ind w:left="924" w:firstLine="0"/>
        <w:contextualSpacing/>
        <w:jc w:val="left"/>
        <w:rPr>
          <w:b/>
        </w:rPr>
      </w:pPr>
    </w:p>
    <w:p w14:paraId="75B091CD" w14:textId="018C66B5" w:rsidR="00672065" w:rsidRDefault="00672065" w:rsidP="00672065">
      <w:pPr>
        <w:numPr>
          <w:ilvl w:val="2"/>
          <w:numId w:val="1"/>
        </w:numPr>
        <w:tabs>
          <w:tab w:val="left" w:pos="1021"/>
          <w:tab w:val="left" w:pos="1134"/>
        </w:tabs>
        <w:spacing w:before="0" w:after="200" w:line="276" w:lineRule="auto"/>
        <w:ind w:left="1843" w:hanging="822"/>
        <w:contextualSpacing/>
        <w:jc w:val="left"/>
      </w:pPr>
      <w:r w:rsidRPr="00672065">
        <w:t>The Suppliers must meet all regulatory requirements as defined by the Buyer during the Call-Off Procedure.</w:t>
      </w:r>
      <w:r w:rsidRPr="00672065">
        <w:tab/>
      </w:r>
    </w:p>
    <w:p w14:paraId="024CEE1F" w14:textId="77777777" w:rsidR="00672065" w:rsidRDefault="00672065" w:rsidP="00672065">
      <w:pPr>
        <w:tabs>
          <w:tab w:val="left" w:pos="1021"/>
          <w:tab w:val="left" w:pos="1134"/>
        </w:tabs>
        <w:spacing w:before="0" w:after="200" w:line="276" w:lineRule="auto"/>
        <w:ind w:left="1843" w:firstLine="0"/>
        <w:contextualSpacing/>
        <w:jc w:val="left"/>
      </w:pPr>
    </w:p>
    <w:p w14:paraId="053FE95D" w14:textId="48264384" w:rsidR="00672065" w:rsidRDefault="00672065" w:rsidP="00672065">
      <w:pPr>
        <w:numPr>
          <w:ilvl w:val="2"/>
          <w:numId w:val="1"/>
        </w:numPr>
        <w:tabs>
          <w:tab w:val="left" w:pos="1021"/>
          <w:tab w:val="left" w:pos="1134"/>
        </w:tabs>
        <w:spacing w:before="0" w:after="200" w:line="276" w:lineRule="auto"/>
        <w:ind w:left="1843" w:hanging="822"/>
        <w:contextualSpacing/>
        <w:jc w:val="left"/>
      </w:pPr>
      <w:r w:rsidRPr="00672065">
        <w:t>The Suppliers must be compliant to Good Distribution Practices standards, including the 2013 MHRA guidelines.</w:t>
      </w:r>
    </w:p>
    <w:p w14:paraId="1E678AAE" w14:textId="77777777" w:rsidR="00672065" w:rsidRDefault="00672065" w:rsidP="00672065">
      <w:pPr>
        <w:tabs>
          <w:tab w:val="left" w:pos="1021"/>
          <w:tab w:val="left" w:pos="1134"/>
        </w:tabs>
        <w:spacing w:before="0" w:after="200" w:line="276" w:lineRule="auto"/>
        <w:ind w:left="1843" w:firstLine="0"/>
        <w:contextualSpacing/>
        <w:jc w:val="left"/>
      </w:pPr>
    </w:p>
    <w:p w14:paraId="2D7C7A86" w14:textId="43F33CEE" w:rsidR="00672065" w:rsidRDefault="00672065" w:rsidP="00F80483">
      <w:pPr>
        <w:numPr>
          <w:ilvl w:val="1"/>
          <w:numId w:val="1"/>
        </w:numPr>
        <w:tabs>
          <w:tab w:val="left" w:pos="1021"/>
          <w:tab w:val="left" w:pos="1134"/>
        </w:tabs>
        <w:spacing w:before="0" w:after="200" w:line="276" w:lineRule="auto"/>
        <w:ind w:left="924" w:hanging="567"/>
        <w:contextualSpacing/>
        <w:jc w:val="left"/>
        <w:rPr>
          <w:b/>
        </w:rPr>
      </w:pPr>
      <w:r w:rsidRPr="00672065">
        <w:rPr>
          <w:b/>
        </w:rPr>
        <w:t>Storage Requirements</w:t>
      </w:r>
    </w:p>
    <w:p w14:paraId="65753C38" w14:textId="77777777" w:rsidR="00672065" w:rsidRDefault="00672065" w:rsidP="00672065">
      <w:pPr>
        <w:tabs>
          <w:tab w:val="left" w:pos="1021"/>
          <w:tab w:val="left" w:pos="1134"/>
        </w:tabs>
        <w:spacing w:before="0" w:after="200" w:line="276" w:lineRule="auto"/>
        <w:ind w:left="792" w:firstLine="0"/>
        <w:contextualSpacing/>
        <w:jc w:val="left"/>
        <w:rPr>
          <w:b/>
        </w:rPr>
      </w:pPr>
    </w:p>
    <w:p w14:paraId="76DE29B7" w14:textId="6351C5B2" w:rsidR="00672065" w:rsidRDefault="00672065" w:rsidP="00672065">
      <w:pPr>
        <w:numPr>
          <w:ilvl w:val="2"/>
          <w:numId w:val="1"/>
        </w:numPr>
        <w:tabs>
          <w:tab w:val="left" w:pos="1021"/>
          <w:tab w:val="left" w:pos="1134"/>
        </w:tabs>
        <w:spacing w:before="0" w:after="200" w:line="276" w:lineRule="auto"/>
        <w:ind w:left="1843" w:hanging="822"/>
        <w:contextualSpacing/>
        <w:jc w:val="left"/>
        <w:rPr>
          <w:b/>
        </w:rPr>
      </w:pPr>
      <w:r w:rsidRPr="00672065">
        <w:t xml:space="preserve">The Supplier must ensure that storage capacity is provided in the form of an internal warehouse, unless the customer specifies that they are willing to accept alternative methods of storage during the Call-Off Procedure. </w:t>
      </w:r>
      <w:r w:rsidRPr="00672065">
        <w:rPr>
          <w:b/>
        </w:rPr>
        <w:t xml:space="preserve"> </w:t>
      </w:r>
    </w:p>
    <w:p w14:paraId="531A29B6" w14:textId="77777777" w:rsidR="00672065" w:rsidRDefault="00672065" w:rsidP="00672065">
      <w:pPr>
        <w:tabs>
          <w:tab w:val="left" w:pos="1021"/>
          <w:tab w:val="left" w:pos="1134"/>
        </w:tabs>
        <w:spacing w:before="0" w:after="200" w:line="276" w:lineRule="auto"/>
        <w:ind w:left="1843" w:firstLine="0"/>
        <w:contextualSpacing/>
        <w:jc w:val="left"/>
        <w:rPr>
          <w:b/>
        </w:rPr>
      </w:pPr>
    </w:p>
    <w:p w14:paraId="7FE3FF1F" w14:textId="646377EA" w:rsidR="00672065" w:rsidRDefault="00672065" w:rsidP="00672065">
      <w:pPr>
        <w:numPr>
          <w:ilvl w:val="2"/>
          <w:numId w:val="1"/>
        </w:numPr>
        <w:tabs>
          <w:tab w:val="left" w:pos="1021"/>
          <w:tab w:val="left" w:pos="1134"/>
        </w:tabs>
        <w:spacing w:before="0" w:afterLines="200" w:after="480" w:line="276" w:lineRule="auto"/>
        <w:ind w:left="1843" w:hanging="822"/>
        <w:contextualSpacing/>
        <w:jc w:val="left"/>
      </w:pPr>
      <w:r w:rsidRPr="00672065">
        <w:t>The Supplier shall be permitted under this lot to use the following facilities for this service:</w:t>
      </w:r>
    </w:p>
    <w:p w14:paraId="56FC271F" w14:textId="77777777" w:rsidR="00672065" w:rsidRDefault="00672065" w:rsidP="00672065">
      <w:pPr>
        <w:tabs>
          <w:tab w:val="left" w:pos="1021"/>
          <w:tab w:val="left" w:pos="1134"/>
        </w:tabs>
        <w:spacing w:before="0" w:afterLines="200" w:after="480" w:line="276" w:lineRule="auto"/>
        <w:ind w:left="1843" w:firstLine="0"/>
        <w:contextualSpacing/>
        <w:jc w:val="left"/>
      </w:pPr>
    </w:p>
    <w:p w14:paraId="4A64AE7A" w14:textId="2DF1129A" w:rsidR="00672065" w:rsidRDefault="00672065" w:rsidP="00672065">
      <w:pPr>
        <w:numPr>
          <w:ilvl w:val="3"/>
          <w:numId w:val="1"/>
        </w:numPr>
        <w:tabs>
          <w:tab w:val="left" w:pos="1021"/>
          <w:tab w:val="left" w:pos="1134"/>
        </w:tabs>
        <w:spacing w:before="0" w:afterLines="200" w:after="480" w:line="276" w:lineRule="auto"/>
        <w:ind w:left="2477" w:hanging="646"/>
        <w:contextualSpacing/>
        <w:jc w:val="left"/>
      </w:pPr>
      <w:r w:rsidRPr="00672065">
        <w:t>General user shared facilities;</w:t>
      </w:r>
    </w:p>
    <w:p w14:paraId="14636C2C" w14:textId="0A43C523" w:rsidR="00672065" w:rsidRDefault="00672065" w:rsidP="00672065">
      <w:pPr>
        <w:numPr>
          <w:ilvl w:val="3"/>
          <w:numId w:val="1"/>
        </w:numPr>
        <w:tabs>
          <w:tab w:val="left" w:pos="1021"/>
          <w:tab w:val="left" w:pos="1134"/>
        </w:tabs>
        <w:spacing w:before="0" w:afterLines="200" w:after="480" w:line="276" w:lineRule="auto"/>
        <w:ind w:left="2477" w:hanging="646"/>
        <w:contextualSpacing/>
        <w:jc w:val="left"/>
      </w:pPr>
      <w:r w:rsidRPr="00672065">
        <w:t>Sector specific restricted user facilities;</w:t>
      </w:r>
    </w:p>
    <w:p w14:paraId="64EE745A" w14:textId="66E0AEAE" w:rsidR="00672065" w:rsidRDefault="00672065" w:rsidP="00672065">
      <w:pPr>
        <w:numPr>
          <w:ilvl w:val="3"/>
          <w:numId w:val="1"/>
        </w:numPr>
        <w:tabs>
          <w:tab w:val="left" w:pos="1021"/>
          <w:tab w:val="left" w:pos="1134"/>
        </w:tabs>
        <w:spacing w:before="0" w:afterLines="200" w:after="480" w:line="276" w:lineRule="auto"/>
        <w:ind w:left="2477" w:hanging="646"/>
        <w:contextualSpacing/>
        <w:jc w:val="left"/>
      </w:pPr>
      <w:r w:rsidRPr="00672065">
        <w:t>Buyer specific facilities.</w:t>
      </w:r>
    </w:p>
    <w:p w14:paraId="549A2898" w14:textId="77777777" w:rsidR="00672065" w:rsidRDefault="00672065" w:rsidP="00672065">
      <w:pPr>
        <w:tabs>
          <w:tab w:val="left" w:pos="1021"/>
          <w:tab w:val="left" w:pos="1134"/>
        </w:tabs>
        <w:spacing w:before="0" w:afterLines="200" w:after="480" w:line="276" w:lineRule="auto"/>
        <w:ind w:left="2477" w:firstLine="0"/>
        <w:contextualSpacing/>
        <w:jc w:val="left"/>
      </w:pPr>
    </w:p>
    <w:p w14:paraId="0D981EBA" w14:textId="43639875" w:rsidR="00672065" w:rsidRDefault="00672065" w:rsidP="00672065">
      <w:pPr>
        <w:numPr>
          <w:ilvl w:val="2"/>
          <w:numId w:val="1"/>
        </w:numPr>
        <w:tabs>
          <w:tab w:val="left" w:pos="1021"/>
          <w:tab w:val="left" w:pos="1134"/>
        </w:tabs>
        <w:spacing w:before="0" w:afterLines="200" w:after="480" w:line="276" w:lineRule="auto"/>
        <w:ind w:left="1843" w:hanging="822"/>
        <w:contextualSpacing/>
        <w:jc w:val="left"/>
      </w:pPr>
      <w:r w:rsidRPr="00672065">
        <w:t xml:space="preserve">The Supplier shall be required to store any size, weight or quantity of items.  Items may include but will not be limited to documents, cartons, cages, pallets, containers and irregularly shaped items. The Buyer will define their requirements during the Call-Off Procedure.  </w:t>
      </w:r>
    </w:p>
    <w:p w14:paraId="5EDC9851" w14:textId="77777777" w:rsidR="00672065" w:rsidRDefault="00672065" w:rsidP="00672065">
      <w:pPr>
        <w:tabs>
          <w:tab w:val="left" w:pos="1021"/>
          <w:tab w:val="left" w:pos="1134"/>
        </w:tabs>
        <w:spacing w:before="0" w:afterLines="200" w:after="480" w:line="276" w:lineRule="auto"/>
        <w:ind w:left="1843" w:firstLine="0"/>
        <w:contextualSpacing/>
        <w:jc w:val="left"/>
      </w:pPr>
    </w:p>
    <w:p w14:paraId="5C4762BD" w14:textId="1FBEF03F" w:rsidR="00672065" w:rsidRDefault="00672065" w:rsidP="00F90915">
      <w:pPr>
        <w:numPr>
          <w:ilvl w:val="2"/>
          <w:numId w:val="1"/>
        </w:numPr>
        <w:tabs>
          <w:tab w:val="left" w:pos="1021"/>
          <w:tab w:val="left" w:pos="1134"/>
        </w:tabs>
        <w:spacing w:before="0" w:afterLines="200" w:after="480" w:line="276" w:lineRule="auto"/>
        <w:ind w:left="1843" w:hanging="822"/>
        <w:contextualSpacing/>
        <w:jc w:val="left"/>
      </w:pPr>
      <w:r w:rsidRPr="00672065">
        <w:t>The Supplier shall be able to provide a range of storage durations which may include but not be limited to:</w:t>
      </w:r>
    </w:p>
    <w:p w14:paraId="7B135F73" w14:textId="77777777" w:rsidR="00F90915" w:rsidRDefault="00F90915" w:rsidP="00F90915">
      <w:pPr>
        <w:tabs>
          <w:tab w:val="left" w:pos="1021"/>
          <w:tab w:val="left" w:pos="1134"/>
        </w:tabs>
        <w:spacing w:before="0" w:afterLines="200" w:after="480" w:line="276" w:lineRule="auto"/>
        <w:ind w:left="0" w:firstLine="0"/>
        <w:contextualSpacing/>
        <w:jc w:val="left"/>
      </w:pPr>
    </w:p>
    <w:p w14:paraId="377345BE" w14:textId="796824DC" w:rsidR="00672065" w:rsidRDefault="00672065" w:rsidP="00672065">
      <w:pPr>
        <w:numPr>
          <w:ilvl w:val="3"/>
          <w:numId w:val="1"/>
        </w:numPr>
        <w:tabs>
          <w:tab w:val="left" w:pos="1021"/>
          <w:tab w:val="left" w:pos="1134"/>
        </w:tabs>
        <w:spacing w:before="0" w:afterLines="200" w:after="480" w:line="276" w:lineRule="auto"/>
        <w:ind w:left="2477" w:hanging="646"/>
        <w:contextualSpacing/>
        <w:jc w:val="left"/>
      </w:pPr>
      <w:r w:rsidRPr="00672065">
        <w:t>Daily;</w:t>
      </w:r>
    </w:p>
    <w:p w14:paraId="2B5B0708" w14:textId="4A706055" w:rsidR="00672065" w:rsidRDefault="00672065" w:rsidP="00672065">
      <w:pPr>
        <w:numPr>
          <w:ilvl w:val="3"/>
          <w:numId w:val="1"/>
        </w:numPr>
        <w:tabs>
          <w:tab w:val="left" w:pos="1021"/>
          <w:tab w:val="left" w:pos="1134"/>
        </w:tabs>
        <w:spacing w:before="0" w:afterLines="200" w:after="480" w:line="276" w:lineRule="auto"/>
        <w:ind w:left="2477" w:hanging="646"/>
        <w:contextualSpacing/>
        <w:jc w:val="left"/>
      </w:pPr>
      <w:r w:rsidRPr="00672065">
        <w:t>Weekly;</w:t>
      </w:r>
    </w:p>
    <w:p w14:paraId="542C74D8" w14:textId="02483E27" w:rsidR="00672065" w:rsidRDefault="00672065" w:rsidP="00672065">
      <w:pPr>
        <w:numPr>
          <w:ilvl w:val="3"/>
          <w:numId w:val="1"/>
        </w:numPr>
        <w:tabs>
          <w:tab w:val="left" w:pos="1021"/>
          <w:tab w:val="left" w:pos="1134"/>
        </w:tabs>
        <w:spacing w:before="0" w:afterLines="200" w:after="480" w:line="276" w:lineRule="auto"/>
        <w:ind w:left="2477" w:hanging="646"/>
        <w:contextualSpacing/>
        <w:jc w:val="left"/>
      </w:pPr>
      <w:r w:rsidRPr="00672065">
        <w:t>Monthly;</w:t>
      </w:r>
    </w:p>
    <w:p w14:paraId="288520EE" w14:textId="2D953E22" w:rsidR="00672065" w:rsidRDefault="00672065" w:rsidP="00672065">
      <w:pPr>
        <w:numPr>
          <w:ilvl w:val="3"/>
          <w:numId w:val="1"/>
        </w:numPr>
        <w:tabs>
          <w:tab w:val="left" w:pos="1021"/>
          <w:tab w:val="left" w:pos="1134"/>
        </w:tabs>
        <w:spacing w:before="0" w:afterLines="200" w:after="480" w:line="276" w:lineRule="auto"/>
        <w:ind w:left="2477" w:hanging="646"/>
        <w:contextualSpacing/>
        <w:jc w:val="left"/>
      </w:pPr>
      <w:r w:rsidRPr="00672065">
        <w:t>Yearly.</w:t>
      </w:r>
    </w:p>
    <w:p w14:paraId="517D66F5" w14:textId="77777777" w:rsidR="00672065" w:rsidRDefault="00672065" w:rsidP="00672065">
      <w:pPr>
        <w:tabs>
          <w:tab w:val="left" w:pos="1021"/>
          <w:tab w:val="left" w:pos="1134"/>
        </w:tabs>
        <w:spacing w:before="0" w:afterLines="200" w:after="480" w:line="276" w:lineRule="auto"/>
        <w:ind w:left="2477" w:firstLine="0"/>
        <w:contextualSpacing/>
        <w:jc w:val="left"/>
      </w:pPr>
    </w:p>
    <w:p w14:paraId="5334D9D2" w14:textId="08F31839" w:rsidR="00672065" w:rsidRDefault="00672065" w:rsidP="00672065">
      <w:pPr>
        <w:numPr>
          <w:ilvl w:val="2"/>
          <w:numId w:val="1"/>
        </w:numPr>
        <w:tabs>
          <w:tab w:val="left" w:pos="1021"/>
          <w:tab w:val="left" w:pos="1134"/>
        </w:tabs>
        <w:spacing w:before="0" w:afterLines="200" w:after="480" w:line="276" w:lineRule="auto"/>
        <w:ind w:left="1843" w:hanging="822"/>
        <w:contextualSpacing/>
        <w:jc w:val="left"/>
      </w:pPr>
      <w:r w:rsidRPr="00672065">
        <w:t>The Supplier shall ensure that they have adequate fire safety and fire suppression procedures, systems and equipment in place at any warehouse premises, and in any event in accordance with Good Industry Practice.</w:t>
      </w:r>
    </w:p>
    <w:p w14:paraId="70F50910" w14:textId="77777777" w:rsidR="00672065" w:rsidRDefault="00672065" w:rsidP="00672065">
      <w:pPr>
        <w:tabs>
          <w:tab w:val="left" w:pos="1021"/>
          <w:tab w:val="left" w:pos="1134"/>
        </w:tabs>
        <w:spacing w:before="0" w:afterLines="200" w:after="480" w:line="276" w:lineRule="auto"/>
        <w:ind w:left="1843" w:firstLine="0"/>
        <w:contextualSpacing/>
        <w:jc w:val="left"/>
      </w:pPr>
    </w:p>
    <w:p w14:paraId="4F13E677" w14:textId="5EBF2275" w:rsidR="00672065" w:rsidRDefault="00672065" w:rsidP="00672065">
      <w:pPr>
        <w:numPr>
          <w:ilvl w:val="2"/>
          <w:numId w:val="1"/>
        </w:numPr>
        <w:tabs>
          <w:tab w:val="left" w:pos="1021"/>
          <w:tab w:val="left" w:pos="1134"/>
        </w:tabs>
        <w:spacing w:before="0" w:afterLines="200" w:after="480" w:line="276" w:lineRule="auto"/>
        <w:ind w:left="1843" w:hanging="822"/>
        <w:contextualSpacing/>
        <w:jc w:val="left"/>
      </w:pPr>
      <w:r w:rsidRPr="00672065">
        <w:t>The Supplier shall ensure that they have adequate flood defense and water ingress prevention procedures, systems and equipment in place at any warehouse premises, and in any event in accordance with Good Industry Practice.</w:t>
      </w:r>
    </w:p>
    <w:p w14:paraId="008024E4" w14:textId="77777777" w:rsidR="00672065" w:rsidRDefault="00672065" w:rsidP="00672065">
      <w:pPr>
        <w:tabs>
          <w:tab w:val="left" w:pos="1021"/>
          <w:tab w:val="left" w:pos="1134"/>
        </w:tabs>
        <w:spacing w:before="0" w:afterLines="200" w:after="480" w:line="276" w:lineRule="auto"/>
        <w:ind w:left="1843" w:firstLine="0"/>
        <w:contextualSpacing/>
        <w:jc w:val="left"/>
      </w:pPr>
    </w:p>
    <w:p w14:paraId="1070FB3B" w14:textId="7D214DE2" w:rsidR="00672065" w:rsidRDefault="00672065" w:rsidP="00672065">
      <w:pPr>
        <w:numPr>
          <w:ilvl w:val="2"/>
          <w:numId w:val="1"/>
        </w:numPr>
        <w:tabs>
          <w:tab w:val="left" w:pos="1021"/>
          <w:tab w:val="left" w:pos="1134"/>
        </w:tabs>
        <w:spacing w:before="0" w:after="200" w:line="276" w:lineRule="auto"/>
        <w:ind w:left="1843" w:hanging="822"/>
        <w:contextualSpacing/>
        <w:jc w:val="left"/>
      </w:pPr>
      <w:r w:rsidRPr="00672065">
        <w:t>The Supplier shall ensure they have adequate and appropriate procedures appropriately in place at any warehouse premises to ensure that the items are properly secured against risk of theft. This will be defined by the Buyer during the Call-Off Procedure and may include but not be limited to:</w:t>
      </w:r>
    </w:p>
    <w:p w14:paraId="01B5D403" w14:textId="77777777" w:rsidR="00672065" w:rsidRDefault="00672065" w:rsidP="00672065">
      <w:pPr>
        <w:tabs>
          <w:tab w:val="left" w:pos="1021"/>
          <w:tab w:val="left" w:pos="1134"/>
        </w:tabs>
        <w:spacing w:before="0" w:afterLines="200" w:after="480" w:line="276" w:lineRule="auto"/>
        <w:ind w:left="1843" w:firstLine="0"/>
        <w:contextualSpacing/>
        <w:jc w:val="left"/>
      </w:pPr>
    </w:p>
    <w:p w14:paraId="07ACEF9C" w14:textId="48023A68" w:rsidR="00672065" w:rsidRDefault="00672065" w:rsidP="00672065">
      <w:pPr>
        <w:numPr>
          <w:ilvl w:val="3"/>
          <w:numId w:val="1"/>
        </w:numPr>
        <w:tabs>
          <w:tab w:val="left" w:pos="1021"/>
          <w:tab w:val="left" w:pos="1134"/>
        </w:tabs>
        <w:spacing w:before="0" w:afterLines="200" w:after="480" w:line="276" w:lineRule="auto"/>
        <w:ind w:left="2477" w:hanging="646"/>
        <w:contextualSpacing/>
        <w:jc w:val="left"/>
      </w:pPr>
      <w:r w:rsidRPr="00672065">
        <w:t>Qualified security personnel;</w:t>
      </w:r>
    </w:p>
    <w:p w14:paraId="1887921B" w14:textId="1A5F383D" w:rsidR="00672065" w:rsidRDefault="00672065" w:rsidP="00672065">
      <w:pPr>
        <w:numPr>
          <w:ilvl w:val="3"/>
          <w:numId w:val="1"/>
        </w:numPr>
        <w:tabs>
          <w:tab w:val="left" w:pos="1021"/>
          <w:tab w:val="left" w:pos="1134"/>
        </w:tabs>
        <w:spacing w:before="0" w:afterLines="200" w:after="480" w:line="276" w:lineRule="auto"/>
        <w:ind w:left="2477" w:hanging="646"/>
        <w:contextualSpacing/>
        <w:jc w:val="left"/>
      </w:pPr>
      <w:r w:rsidRPr="00672065">
        <w:t>CCTV</w:t>
      </w:r>
      <w:r>
        <w:t>.</w:t>
      </w:r>
    </w:p>
    <w:p w14:paraId="51FD29DE" w14:textId="77777777" w:rsidR="00672065" w:rsidRDefault="00672065" w:rsidP="00672065">
      <w:pPr>
        <w:tabs>
          <w:tab w:val="left" w:pos="1021"/>
          <w:tab w:val="left" w:pos="1134"/>
        </w:tabs>
        <w:spacing w:before="0" w:afterLines="200" w:after="480" w:line="276" w:lineRule="auto"/>
        <w:ind w:left="1728" w:firstLine="0"/>
        <w:contextualSpacing/>
        <w:jc w:val="left"/>
      </w:pPr>
    </w:p>
    <w:p w14:paraId="1054A589" w14:textId="099DE1BC" w:rsidR="00672065" w:rsidRDefault="00672065" w:rsidP="00672065">
      <w:pPr>
        <w:numPr>
          <w:ilvl w:val="2"/>
          <w:numId w:val="1"/>
        </w:numPr>
        <w:tabs>
          <w:tab w:val="left" w:pos="1021"/>
          <w:tab w:val="left" w:pos="1134"/>
        </w:tabs>
        <w:spacing w:before="0" w:after="200" w:line="276" w:lineRule="auto"/>
        <w:ind w:left="1843" w:hanging="822"/>
        <w:contextualSpacing/>
        <w:jc w:val="left"/>
      </w:pPr>
      <w:r w:rsidRPr="00672065">
        <w:t>The Supplier shall ensure that any warehouse premises meet all</w:t>
      </w:r>
      <w:r>
        <w:t xml:space="preserve"> </w:t>
      </w:r>
      <w:r w:rsidRPr="00672065">
        <w:t>necessary legal requirements.</w:t>
      </w:r>
    </w:p>
    <w:p w14:paraId="0572738D" w14:textId="77777777" w:rsidR="00672065" w:rsidRDefault="00672065" w:rsidP="00672065">
      <w:pPr>
        <w:tabs>
          <w:tab w:val="left" w:pos="1021"/>
          <w:tab w:val="left" w:pos="1134"/>
        </w:tabs>
        <w:spacing w:before="0" w:afterLines="200" w:after="480" w:line="276" w:lineRule="auto"/>
        <w:ind w:left="1781" w:firstLine="0"/>
        <w:contextualSpacing/>
        <w:jc w:val="left"/>
      </w:pPr>
    </w:p>
    <w:p w14:paraId="21EB16A0" w14:textId="3BA64BE9" w:rsidR="00672065" w:rsidRDefault="00672065" w:rsidP="00672065">
      <w:pPr>
        <w:numPr>
          <w:ilvl w:val="2"/>
          <w:numId w:val="1"/>
        </w:numPr>
        <w:tabs>
          <w:tab w:val="left" w:pos="1021"/>
          <w:tab w:val="left" w:pos="1134"/>
        </w:tabs>
        <w:spacing w:before="0" w:after="200" w:line="276" w:lineRule="auto"/>
        <w:ind w:left="1843" w:hanging="822"/>
        <w:contextualSpacing/>
        <w:jc w:val="left"/>
      </w:pPr>
      <w:r w:rsidRPr="00672065">
        <w:t xml:space="preserve">The Supplier shall also be able to take regular deliveries of items into storage which may include a regular schedule of deliveries. This will be defined by the Buyer during the Call-Off Procedure.  </w:t>
      </w:r>
    </w:p>
    <w:p w14:paraId="435DB9E2" w14:textId="77777777" w:rsidR="00672065" w:rsidRDefault="00672065" w:rsidP="00672065">
      <w:pPr>
        <w:tabs>
          <w:tab w:val="left" w:pos="1021"/>
          <w:tab w:val="left" w:pos="1134"/>
        </w:tabs>
        <w:spacing w:before="0" w:afterLines="200" w:after="480" w:line="276" w:lineRule="auto"/>
        <w:ind w:left="1781" w:firstLine="0"/>
        <w:contextualSpacing/>
        <w:jc w:val="left"/>
      </w:pPr>
    </w:p>
    <w:p w14:paraId="7422B004" w14:textId="19074F28" w:rsidR="00672065" w:rsidRDefault="00672065" w:rsidP="00672065">
      <w:pPr>
        <w:numPr>
          <w:ilvl w:val="2"/>
          <w:numId w:val="1"/>
        </w:numPr>
        <w:tabs>
          <w:tab w:val="left" w:pos="1021"/>
          <w:tab w:val="left" w:pos="1134"/>
        </w:tabs>
        <w:spacing w:before="0" w:after="200" w:line="276" w:lineRule="auto"/>
        <w:ind w:left="1843" w:hanging="822"/>
        <w:contextualSpacing/>
        <w:jc w:val="left"/>
      </w:pPr>
      <w:r w:rsidRPr="00672065">
        <w:t>The Supplier shall be aware that the Buyer may request storage to be temperature controlled or kept at an ambient temperature. The</w:t>
      </w:r>
      <w:r>
        <w:t xml:space="preserve"> </w:t>
      </w:r>
      <w:r w:rsidRPr="00672065">
        <w:t xml:space="preserve">Buyer will define their temperature requirements during the Call-Off </w:t>
      </w:r>
      <w:r>
        <w:t>P</w:t>
      </w:r>
      <w:r w:rsidRPr="00672065">
        <w:t>rocedure.</w:t>
      </w:r>
    </w:p>
    <w:p w14:paraId="1BCAB821" w14:textId="77777777" w:rsidR="00672065" w:rsidRDefault="00672065" w:rsidP="00672065">
      <w:pPr>
        <w:tabs>
          <w:tab w:val="left" w:pos="1021"/>
          <w:tab w:val="left" w:pos="1134"/>
        </w:tabs>
        <w:spacing w:before="0" w:after="200" w:line="276" w:lineRule="auto"/>
        <w:ind w:left="1277" w:firstLine="0"/>
        <w:contextualSpacing/>
        <w:jc w:val="left"/>
      </w:pPr>
    </w:p>
    <w:p w14:paraId="2C321DE4" w14:textId="041B5496" w:rsidR="00465C0B" w:rsidRDefault="00672065" w:rsidP="00465C0B">
      <w:pPr>
        <w:numPr>
          <w:ilvl w:val="2"/>
          <w:numId w:val="1"/>
        </w:numPr>
        <w:tabs>
          <w:tab w:val="left" w:pos="1021"/>
          <w:tab w:val="left" w:pos="1134"/>
        </w:tabs>
        <w:spacing w:before="0" w:after="200" w:line="276" w:lineRule="auto"/>
        <w:ind w:left="1843" w:hanging="822"/>
        <w:contextualSpacing/>
        <w:jc w:val="left"/>
      </w:pPr>
      <w:r w:rsidRPr="00672065">
        <w:t xml:space="preserve">The Supplier shall be able to scale up or down their operations and operate a fully flexible service as a result of volume fluctuations over </w:t>
      </w:r>
      <w:r w:rsidRPr="00672065">
        <w:lastRenderedPageBreak/>
        <w:t xml:space="preserve">the lifetime of the Call-Off Contract, demonstrating responsiveness to the Buyers changing requirements. This will be defined by the Buyer during the Call-Off Procedure. </w:t>
      </w:r>
    </w:p>
    <w:p w14:paraId="2788B63E" w14:textId="77777777" w:rsidR="00465C0B" w:rsidRDefault="00465C0B" w:rsidP="00465C0B">
      <w:pPr>
        <w:tabs>
          <w:tab w:val="left" w:pos="1021"/>
          <w:tab w:val="left" w:pos="1134"/>
        </w:tabs>
        <w:spacing w:before="0" w:after="200" w:line="276" w:lineRule="auto"/>
        <w:ind w:left="0" w:firstLine="0"/>
        <w:contextualSpacing/>
        <w:jc w:val="left"/>
      </w:pPr>
    </w:p>
    <w:p w14:paraId="7B3913A3" w14:textId="7F9C333F" w:rsidR="000E1F00" w:rsidRDefault="00465C0B" w:rsidP="00A86459">
      <w:pPr>
        <w:numPr>
          <w:ilvl w:val="2"/>
          <w:numId w:val="1"/>
        </w:numPr>
        <w:tabs>
          <w:tab w:val="left" w:pos="1021"/>
          <w:tab w:val="left" w:pos="1134"/>
        </w:tabs>
        <w:spacing w:before="0" w:after="200" w:line="276" w:lineRule="auto"/>
        <w:ind w:left="1843" w:hanging="822"/>
        <w:contextualSpacing/>
        <w:jc w:val="left"/>
      </w:pPr>
      <w:r w:rsidRPr="00465C0B">
        <w:t xml:space="preserve">The Supplier ensure that their solution is inclusive of all facilities, labour, maintenance and equipment.  </w:t>
      </w:r>
    </w:p>
    <w:p w14:paraId="2666FDA3" w14:textId="77777777" w:rsidR="00A86459" w:rsidRDefault="00A86459" w:rsidP="00A86459">
      <w:pPr>
        <w:tabs>
          <w:tab w:val="left" w:pos="1021"/>
          <w:tab w:val="left" w:pos="1134"/>
        </w:tabs>
        <w:spacing w:before="0" w:after="200" w:line="276" w:lineRule="auto"/>
        <w:ind w:left="0" w:firstLine="0"/>
        <w:contextualSpacing/>
        <w:jc w:val="left"/>
      </w:pPr>
    </w:p>
    <w:p w14:paraId="74F4023C" w14:textId="77777777" w:rsidR="000E1F00" w:rsidRDefault="000E1F00" w:rsidP="00A86459">
      <w:pPr>
        <w:numPr>
          <w:ilvl w:val="2"/>
          <w:numId w:val="1"/>
        </w:numPr>
        <w:tabs>
          <w:tab w:val="left" w:pos="1021"/>
          <w:tab w:val="left" w:pos="1134"/>
        </w:tabs>
        <w:spacing w:before="0" w:after="200" w:line="276" w:lineRule="auto"/>
        <w:ind w:left="1843" w:hanging="822"/>
        <w:contextualSpacing/>
        <w:jc w:val="left"/>
      </w:pPr>
      <w:r>
        <w:t>The Supplier should ensure sufficient capacity to meet loading/offloading schedules to ensure compliance with order demand and to avoid demurrage and detention of vehicles (and extended put away times).</w:t>
      </w:r>
    </w:p>
    <w:p w14:paraId="5006BE5E" w14:textId="77777777" w:rsidR="000E1F00" w:rsidRDefault="000E1F00" w:rsidP="00A86459">
      <w:pPr>
        <w:tabs>
          <w:tab w:val="left" w:pos="1021"/>
          <w:tab w:val="left" w:pos="1134"/>
        </w:tabs>
        <w:spacing w:before="0" w:after="200" w:line="276" w:lineRule="auto"/>
        <w:ind w:left="1021" w:firstLine="0"/>
        <w:contextualSpacing/>
        <w:jc w:val="left"/>
      </w:pPr>
    </w:p>
    <w:p w14:paraId="2DC1FEAE" w14:textId="77777777" w:rsidR="000E1F00" w:rsidRDefault="000E1F00" w:rsidP="00A86459">
      <w:pPr>
        <w:numPr>
          <w:ilvl w:val="2"/>
          <w:numId w:val="1"/>
        </w:numPr>
        <w:tabs>
          <w:tab w:val="left" w:pos="1021"/>
          <w:tab w:val="left" w:pos="1134"/>
        </w:tabs>
        <w:spacing w:before="0" w:after="200" w:line="276" w:lineRule="auto"/>
        <w:ind w:left="1843" w:hanging="822"/>
        <w:contextualSpacing/>
        <w:jc w:val="left"/>
      </w:pPr>
      <w:r>
        <w:t>The Supplier must ensure that it has sufficient capacity to accept deliveries to the agreed estimated delivery requirements, during agreed delivery windows with appropriate traffic flow measures to ensure safe working procedures.</w:t>
      </w:r>
    </w:p>
    <w:p w14:paraId="54E54947" w14:textId="77777777" w:rsidR="000E1F00" w:rsidRDefault="000E1F00" w:rsidP="00A86459">
      <w:pPr>
        <w:tabs>
          <w:tab w:val="left" w:pos="1021"/>
          <w:tab w:val="left" w:pos="1134"/>
        </w:tabs>
        <w:spacing w:before="0" w:after="200" w:line="276" w:lineRule="auto"/>
        <w:ind w:left="1021" w:firstLine="0"/>
        <w:contextualSpacing/>
        <w:jc w:val="left"/>
      </w:pPr>
    </w:p>
    <w:p w14:paraId="26D929BB" w14:textId="3B834022" w:rsidR="00672065" w:rsidRDefault="00672065" w:rsidP="00F80483">
      <w:pPr>
        <w:numPr>
          <w:ilvl w:val="1"/>
          <w:numId w:val="1"/>
        </w:numPr>
        <w:tabs>
          <w:tab w:val="left" w:pos="1021"/>
          <w:tab w:val="left" w:pos="1134"/>
        </w:tabs>
        <w:spacing w:before="0" w:after="200" w:line="276" w:lineRule="auto"/>
        <w:ind w:left="924" w:hanging="567"/>
        <w:contextualSpacing/>
        <w:jc w:val="left"/>
        <w:rPr>
          <w:b/>
        </w:rPr>
      </w:pPr>
      <w:r w:rsidRPr="00672065">
        <w:t xml:space="preserve"> </w:t>
      </w:r>
      <w:r w:rsidRPr="00672065">
        <w:rPr>
          <w:b/>
        </w:rPr>
        <w:t>Stock Management and Audit</w:t>
      </w:r>
    </w:p>
    <w:p w14:paraId="35403C4F" w14:textId="77777777" w:rsidR="00F80483" w:rsidRDefault="00F80483" w:rsidP="00F80483">
      <w:pPr>
        <w:tabs>
          <w:tab w:val="left" w:pos="1021"/>
          <w:tab w:val="left" w:pos="1134"/>
        </w:tabs>
        <w:spacing w:before="0" w:after="200" w:line="276" w:lineRule="auto"/>
        <w:ind w:left="792" w:firstLine="0"/>
        <w:contextualSpacing/>
        <w:jc w:val="left"/>
        <w:rPr>
          <w:b/>
        </w:rPr>
      </w:pPr>
    </w:p>
    <w:p w14:paraId="72243D74" w14:textId="1E545387" w:rsidR="00672065" w:rsidRDefault="00F80483" w:rsidP="00F80483">
      <w:pPr>
        <w:numPr>
          <w:ilvl w:val="2"/>
          <w:numId w:val="1"/>
        </w:numPr>
        <w:tabs>
          <w:tab w:val="left" w:pos="1021"/>
          <w:tab w:val="left" w:pos="1134"/>
        </w:tabs>
        <w:spacing w:before="0" w:after="200" w:line="276" w:lineRule="auto"/>
        <w:ind w:left="1843" w:hanging="822"/>
        <w:contextualSpacing/>
        <w:jc w:val="left"/>
      </w:pPr>
      <w:r w:rsidRPr="00F80483">
        <w:t>The Supplier shall maintain an inventory and undertake regular control stock audits. The Buyer will define their requirements during the Call-Off Procedure and this may include but not be limited to providing:</w:t>
      </w:r>
    </w:p>
    <w:p w14:paraId="24151885" w14:textId="77777777" w:rsidR="00F80483" w:rsidRDefault="00F80483" w:rsidP="00F80483">
      <w:pPr>
        <w:tabs>
          <w:tab w:val="left" w:pos="1021"/>
          <w:tab w:val="left" w:pos="1134"/>
        </w:tabs>
        <w:spacing w:before="0" w:after="200" w:line="276" w:lineRule="auto"/>
        <w:ind w:left="1843" w:firstLine="0"/>
        <w:contextualSpacing/>
        <w:jc w:val="left"/>
      </w:pPr>
    </w:p>
    <w:p w14:paraId="063AC0EF" w14:textId="760F0177" w:rsidR="00F80483" w:rsidRDefault="00F80483" w:rsidP="00F80483">
      <w:pPr>
        <w:numPr>
          <w:ilvl w:val="3"/>
          <w:numId w:val="1"/>
        </w:numPr>
        <w:tabs>
          <w:tab w:val="left" w:pos="1021"/>
          <w:tab w:val="left" w:pos="1134"/>
        </w:tabs>
        <w:spacing w:before="0" w:after="200" w:line="276" w:lineRule="auto"/>
        <w:ind w:left="2477" w:hanging="646"/>
        <w:contextualSpacing/>
        <w:jc w:val="left"/>
      </w:pPr>
      <w:r w:rsidRPr="00F80483">
        <w:t>Actual volumes of items received;</w:t>
      </w:r>
    </w:p>
    <w:p w14:paraId="38B81849" w14:textId="05CAEEBD" w:rsidR="00F80483" w:rsidRDefault="00F80483" w:rsidP="00F80483">
      <w:pPr>
        <w:numPr>
          <w:ilvl w:val="3"/>
          <w:numId w:val="1"/>
        </w:numPr>
        <w:tabs>
          <w:tab w:val="left" w:pos="1021"/>
          <w:tab w:val="left" w:pos="1134"/>
        </w:tabs>
        <w:spacing w:before="0" w:after="200" w:line="276" w:lineRule="auto"/>
        <w:ind w:left="2477" w:hanging="646"/>
        <w:contextualSpacing/>
        <w:jc w:val="left"/>
      </w:pPr>
      <w:r w:rsidRPr="00F80483">
        <w:t>Total volumes of items dispatched;</w:t>
      </w:r>
    </w:p>
    <w:p w14:paraId="55358C65" w14:textId="7ED028B8" w:rsidR="00F80483" w:rsidRDefault="00F80483" w:rsidP="00F80483">
      <w:pPr>
        <w:numPr>
          <w:ilvl w:val="3"/>
          <w:numId w:val="1"/>
        </w:numPr>
        <w:tabs>
          <w:tab w:val="left" w:pos="1021"/>
          <w:tab w:val="left" w:pos="1134"/>
        </w:tabs>
        <w:spacing w:before="0" w:after="200" w:line="276" w:lineRule="auto"/>
        <w:ind w:left="2477" w:hanging="646"/>
        <w:contextualSpacing/>
        <w:jc w:val="left"/>
      </w:pPr>
      <w:r w:rsidRPr="00F80483">
        <w:t>Total items held in the warehouse;</w:t>
      </w:r>
    </w:p>
    <w:p w14:paraId="12B70DC9" w14:textId="08D018F2" w:rsidR="00F80483" w:rsidRDefault="00F80483" w:rsidP="00F80483">
      <w:pPr>
        <w:numPr>
          <w:ilvl w:val="3"/>
          <w:numId w:val="1"/>
        </w:numPr>
        <w:tabs>
          <w:tab w:val="left" w:pos="1021"/>
          <w:tab w:val="left" w:pos="1134"/>
        </w:tabs>
        <w:spacing w:before="0" w:after="200" w:line="276" w:lineRule="auto"/>
        <w:ind w:left="2477" w:hanging="646"/>
        <w:contextualSpacing/>
        <w:jc w:val="left"/>
      </w:pPr>
      <w:r w:rsidRPr="00F80483">
        <w:t>Any stock loss;</w:t>
      </w:r>
    </w:p>
    <w:p w14:paraId="3259A9C5" w14:textId="483D1364" w:rsidR="00F80483" w:rsidRDefault="00F80483" w:rsidP="00F80483">
      <w:pPr>
        <w:numPr>
          <w:ilvl w:val="3"/>
          <w:numId w:val="1"/>
        </w:numPr>
        <w:tabs>
          <w:tab w:val="left" w:pos="1021"/>
          <w:tab w:val="left" w:pos="1134"/>
        </w:tabs>
        <w:spacing w:before="0" w:after="200" w:line="276" w:lineRule="auto"/>
        <w:ind w:left="2477" w:hanging="646"/>
        <w:contextualSpacing/>
        <w:jc w:val="left"/>
      </w:pPr>
      <w:r w:rsidRPr="00F80483">
        <w:t>Tracking of expiry dates;</w:t>
      </w:r>
    </w:p>
    <w:p w14:paraId="6A1DC602" w14:textId="5BDFADF0" w:rsidR="00F80483" w:rsidRDefault="00F80483" w:rsidP="00F80483">
      <w:pPr>
        <w:numPr>
          <w:ilvl w:val="3"/>
          <w:numId w:val="1"/>
        </w:numPr>
        <w:tabs>
          <w:tab w:val="left" w:pos="1021"/>
          <w:tab w:val="left" w:pos="1134"/>
        </w:tabs>
        <w:spacing w:before="0" w:after="200" w:line="276" w:lineRule="auto"/>
        <w:ind w:left="2477" w:hanging="646"/>
        <w:contextualSpacing/>
        <w:jc w:val="left"/>
      </w:pPr>
      <w:r w:rsidRPr="00F80483">
        <w:t>Non-compliant stock.</w:t>
      </w:r>
    </w:p>
    <w:p w14:paraId="2F20AA07" w14:textId="77777777" w:rsidR="00F80483" w:rsidRDefault="00F80483" w:rsidP="00F80483">
      <w:pPr>
        <w:tabs>
          <w:tab w:val="left" w:pos="1021"/>
          <w:tab w:val="left" w:pos="1134"/>
        </w:tabs>
        <w:spacing w:before="0" w:after="200" w:line="276" w:lineRule="auto"/>
        <w:ind w:left="2477" w:firstLine="0"/>
        <w:contextualSpacing/>
        <w:jc w:val="left"/>
      </w:pPr>
    </w:p>
    <w:p w14:paraId="08B326AF" w14:textId="61960A64" w:rsidR="00F80483" w:rsidRDefault="00F80483" w:rsidP="00F80483">
      <w:pPr>
        <w:numPr>
          <w:ilvl w:val="1"/>
          <w:numId w:val="1"/>
        </w:numPr>
        <w:tabs>
          <w:tab w:val="left" w:pos="1021"/>
          <w:tab w:val="left" w:pos="1134"/>
        </w:tabs>
        <w:spacing w:before="0" w:after="200" w:line="276" w:lineRule="auto"/>
        <w:ind w:left="924" w:hanging="567"/>
        <w:contextualSpacing/>
        <w:jc w:val="left"/>
        <w:rPr>
          <w:b/>
        </w:rPr>
      </w:pPr>
      <w:r w:rsidRPr="00F80483">
        <w:rPr>
          <w:b/>
        </w:rPr>
        <w:t>Quality Checking</w:t>
      </w:r>
    </w:p>
    <w:p w14:paraId="54198042" w14:textId="77777777" w:rsidR="00F80483" w:rsidRDefault="00F80483" w:rsidP="00F80483">
      <w:pPr>
        <w:tabs>
          <w:tab w:val="left" w:pos="1021"/>
          <w:tab w:val="left" w:pos="1134"/>
        </w:tabs>
        <w:spacing w:before="0" w:after="200" w:line="276" w:lineRule="auto"/>
        <w:ind w:left="924" w:firstLine="0"/>
        <w:contextualSpacing/>
        <w:jc w:val="left"/>
        <w:rPr>
          <w:b/>
        </w:rPr>
      </w:pPr>
    </w:p>
    <w:p w14:paraId="21AF6A84" w14:textId="11874469" w:rsidR="00F80483" w:rsidRDefault="00F80483" w:rsidP="00F80483">
      <w:pPr>
        <w:numPr>
          <w:ilvl w:val="2"/>
          <w:numId w:val="1"/>
        </w:numPr>
        <w:tabs>
          <w:tab w:val="left" w:pos="1021"/>
          <w:tab w:val="left" w:pos="1134"/>
        </w:tabs>
        <w:spacing w:before="0" w:after="200" w:line="276" w:lineRule="auto"/>
        <w:ind w:left="1843" w:hanging="822"/>
        <w:contextualSpacing/>
        <w:jc w:val="left"/>
      </w:pPr>
      <w:r w:rsidRPr="00F80483">
        <w:t>The Supplier shall be aware that they may be required to report any visual issues and or refuse delivery of items which are delivered into storage. The Buyer will define their requirements during the Call-Off Procedure.</w:t>
      </w:r>
    </w:p>
    <w:p w14:paraId="0D581E61" w14:textId="77777777" w:rsidR="00F80483" w:rsidRDefault="00F80483" w:rsidP="00F80483">
      <w:pPr>
        <w:tabs>
          <w:tab w:val="left" w:pos="1021"/>
          <w:tab w:val="left" w:pos="1134"/>
        </w:tabs>
        <w:spacing w:before="0" w:after="200" w:line="276" w:lineRule="auto"/>
        <w:ind w:left="1843" w:firstLine="0"/>
        <w:contextualSpacing/>
        <w:jc w:val="left"/>
      </w:pPr>
    </w:p>
    <w:p w14:paraId="75D1ED3D" w14:textId="1D6D65FC" w:rsidR="00F80483" w:rsidRDefault="00F80483" w:rsidP="00F80483">
      <w:pPr>
        <w:numPr>
          <w:ilvl w:val="2"/>
          <w:numId w:val="1"/>
        </w:numPr>
        <w:tabs>
          <w:tab w:val="left" w:pos="1021"/>
          <w:tab w:val="left" w:pos="1134"/>
        </w:tabs>
        <w:spacing w:before="0" w:after="200" w:line="276" w:lineRule="auto"/>
        <w:ind w:left="1843" w:hanging="822"/>
        <w:contextualSpacing/>
        <w:jc w:val="left"/>
      </w:pPr>
      <w:r w:rsidRPr="00F80483">
        <w:t>The Supplier shall also be aware that there may be a requirement to provide to sign up to a quality testing agreement and this will be defined by the Buyer during the Call-Off Procedure.</w:t>
      </w:r>
    </w:p>
    <w:p w14:paraId="08EE46D2" w14:textId="6E779382" w:rsidR="00F80483" w:rsidRDefault="00F80483" w:rsidP="00F80483">
      <w:pPr>
        <w:tabs>
          <w:tab w:val="left" w:pos="1021"/>
          <w:tab w:val="left" w:pos="1134"/>
        </w:tabs>
        <w:spacing w:before="0" w:after="200" w:line="276" w:lineRule="auto"/>
        <w:ind w:left="1021" w:firstLine="0"/>
        <w:contextualSpacing/>
        <w:jc w:val="left"/>
      </w:pPr>
    </w:p>
    <w:p w14:paraId="7C62E366" w14:textId="77777777" w:rsidR="00AE04DD" w:rsidRDefault="00AE04DD" w:rsidP="00F80483">
      <w:pPr>
        <w:tabs>
          <w:tab w:val="left" w:pos="1021"/>
          <w:tab w:val="left" w:pos="1134"/>
        </w:tabs>
        <w:spacing w:before="0" w:after="200" w:line="276" w:lineRule="auto"/>
        <w:ind w:left="1021" w:firstLine="0"/>
        <w:contextualSpacing/>
        <w:jc w:val="left"/>
      </w:pPr>
    </w:p>
    <w:p w14:paraId="4DBC5837" w14:textId="5998933A" w:rsidR="00F80483" w:rsidRDefault="00F80483" w:rsidP="00F80483">
      <w:pPr>
        <w:numPr>
          <w:ilvl w:val="1"/>
          <w:numId w:val="1"/>
        </w:numPr>
        <w:tabs>
          <w:tab w:val="left" w:pos="1021"/>
          <w:tab w:val="left" w:pos="1134"/>
        </w:tabs>
        <w:spacing w:before="0" w:after="200" w:line="276" w:lineRule="auto"/>
        <w:ind w:left="924" w:hanging="567"/>
        <w:contextualSpacing/>
        <w:jc w:val="left"/>
        <w:rPr>
          <w:b/>
        </w:rPr>
      </w:pPr>
      <w:r w:rsidRPr="00F80483">
        <w:rPr>
          <w:b/>
        </w:rPr>
        <w:lastRenderedPageBreak/>
        <w:t>Kitting</w:t>
      </w:r>
    </w:p>
    <w:p w14:paraId="4D550098" w14:textId="77777777" w:rsidR="00F80483" w:rsidRDefault="00F80483" w:rsidP="00F80483">
      <w:pPr>
        <w:tabs>
          <w:tab w:val="left" w:pos="1021"/>
          <w:tab w:val="left" w:pos="1134"/>
        </w:tabs>
        <w:spacing w:before="0" w:after="200" w:line="276" w:lineRule="auto"/>
        <w:ind w:left="924" w:firstLine="0"/>
        <w:contextualSpacing/>
        <w:jc w:val="left"/>
        <w:rPr>
          <w:b/>
        </w:rPr>
      </w:pPr>
    </w:p>
    <w:p w14:paraId="6DB30DCA" w14:textId="23EBD7DC" w:rsidR="00F80483" w:rsidRDefault="00F80483" w:rsidP="00F80483">
      <w:pPr>
        <w:numPr>
          <w:ilvl w:val="2"/>
          <w:numId w:val="1"/>
        </w:numPr>
        <w:tabs>
          <w:tab w:val="left" w:pos="1021"/>
          <w:tab w:val="left" w:pos="1134"/>
        </w:tabs>
        <w:spacing w:before="0" w:after="200" w:line="276" w:lineRule="auto"/>
        <w:ind w:left="1843" w:hanging="822"/>
        <w:contextualSpacing/>
        <w:jc w:val="left"/>
      </w:pPr>
      <w:r w:rsidRPr="00F80483">
        <w:t>The Supplier shall be able to provide the Buyer with an efficient solution to undertake the full end to end management for the kitting of items. The requirements will be defined by the Buyer during the Call-Off Procedure and may include but are not limited to:</w:t>
      </w:r>
    </w:p>
    <w:p w14:paraId="29C4D5AF" w14:textId="77777777" w:rsidR="00F80483" w:rsidRDefault="00F80483" w:rsidP="00F80483">
      <w:pPr>
        <w:tabs>
          <w:tab w:val="left" w:pos="1021"/>
          <w:tab w:val="left" w:pos="1134"/>
        </w:tabs>
        <w:spacing w:before="0" w:after="200" w:line="276" w:lineRule="auto"/>
        <w:ind w:left="1843" w:firstLine="0"/>
        <w:contextualSpacing/>
        <w:jc w:val="left"/>
      </w:pPr>
    </w:p>
    <w:p w14:paraId="0A7E2205" w14:textId="387ACDB6" w:rsidR="00F80483" w:rsidRDefault="00F80483" w:rsidP="00F90915">
      <w:pPr>
        <w:numPr>
          <w:ilvl w:val="3"/>
          <w:numId w:val="1"/>
        </w:numPr>
        <w:tabs>
          <w:tab w:val="left" w:pos="1021"/>
          <w:tab w:val="left" w:pos="1134"/>
        </w:tabs>
        <w:spacing w:before="0" w:after="0" w:line="276" w:lineRule="auto"/>
        <w:ind w:left="2477" w:hanging="646"/>
        <w:jc w:val="left"/>
      </w:pPr>
      <w:r w:rsidRPr="00F80483">
        <w:t>Inbound delivery and receipt of bulk components;</w:t>
      </w:r>
    </w:p>
    <w:p w14:paraId="5A328E64" w14:textId="4361032E" w:rsidR="00F80483" w:rsidRDefault="00F80483" w:rsidP="00F90915">
      <w:pPr>
        <w:numPr>
          <w:ilvl w:val="3"/>
          <w:numId w:val="1"/>
        </w:numPr>
        <w:tabs>
          <w:tab w:val="left" w:pos="1021"/>
          <w:tab w:val="left" w:pos="1134"/>
        </w:tabs>
        <w:spacing w:before="0" w:after="0" w:line="276" w:lineRule="auto"/>
        <w:ind w:left="2477" w:hanging="646"/>
        <w:jc w:val="left"/>
      </w:pPr>
      <w:r w:rsidRPr="00F80483">
        <w:t xml:space="preserve">Storage of receipted bulk components, packaging, </w:t>
      </w:r>
      <w:r w:rsidRPr="00F80483">
        <w:tab/>
      </w:r>
      <w:r w:rsidRPr="00F80483">
        <w:tab/>
        <w:t>consumables, and other associated items;</w:t>
      </w:r>
    </w:p>
    <w:p w14:paraId="4D09F270" w14:textId="73FD0732" w:rsidR="00F80483" w:rsidRDefault="00F80483" w:rsidP="00F90915">
      <w:pPr>
        <w:numPr>
          <w:ilvl w:val="3"/>
          <w:numId w:val="1"/>
        </w:numPr>
        <w:tabs>
          <w:tab w:val="left" w:pos="1021"/>
          <w:tab w:val="left" w:pos="1134"/>
        </w:tabs>
        <w:spacing w:before="0" w:after="0" w:line="276" w:lineRule="auto"/>
        <w:ind w:left="2477" w:hanging="646"/>
        <w:jc w:val="left"/>
      </w:pPr>
      <w:r w:rsidRPr="00F80483">
        <w:t>Kitting of component parts to the Buyers requirements;</w:t>
      </w:r>
    </w:p>
    <w:p w14:paraId="5A0C8245" w14:textId="77777777" w:rsidR="00F80483" w:rsidRDefault="00F80483" w:rsidP="00F90915">
      <w:pPr>
        <w:numPr>
          <w:ilvl w:val="3"/>
          <w:numId w:val="1"/>
        </w:numPr>
        <w:tabs>
          <w:tab w:val="left" w:pos="1021"/>
          <w:tab w:val="left" w:pos="1134"/>
        </w:tabs>
        <w:spacing w:before="0" w:after="0" w:line="276" w:lineRule="auto"/>
        <w:ind w:left="2477" w:hanging="646"/>
        <w:jc w:val="left"/>
      </w:pPr>
      <w:r w:rsidRPr="00F80483">
        <w:t>Storage of the completed items;</w:t>
      </w:r>
    </w:p>
    <w:p w14:paraId="234DF9EC" w14:textId="54152C46" w:rsidR="00F80483" w:rsidRDefault="00F80483" w:rsidP="00F90915">
      <w:pPr>
        <w:numPr>
          <w:ilvl w:val="3"/>
          <w:numId w:val="1"/>
        </w:numPr>
        <w:tabs>
          <w:tab w:val="left" w:pos="1021"/>
          <w:tab w:val="left" w:pos="1134"/>
        </w:tabs>
        <w:spacing w:before="0" w:after="0" w:line="276" w:lineRule="auto"/>
        <w:ind w:left="2477" w:hanging="646"/>
        <w:contextualSpacing/>
        <w:jc w:val="left"/>
      </w:pPr>
      <w:r w:rsidRPr="00F80483">
        <w:t>Pick, pack and label orders as defined by the Buyer.</w:t>
      </w:r>
    </w:p>
    <w:p w14:paraId="4B505BE3" w14:textId="77777777" w:rsidR="00C22013" w:rsidRDefault="00C22013" w:rsidP="00C22013">
      <w:pPr>
        <w:tabs>
          <w:tab w:val="left" w:pos="1021"/>
          <w:tab w:val="left" w:pos="1134"/>
        </w:tabs>
        <w:spacing w:before="0" w:after="0" w:line="276" w:lineRule="auto"/>
        <w:ind w:left="2160" w:firstLine="0"/>
        <w:contextualSpacing/>
        <w:jc w:val="left"/>
      </w:pPr>
    </w:p>
    <w:p w14:paraId="6F34D9F2" w14:textId="28953237" w:rsidR="00C22013" w:rsidRDefault="00C22013" w:rsidP="00C22013">
      <w:pPr>
        <w:numPr>
          <w:ilvl w:val="2"/>
          <w:numId w:val="1"/>
        </w:numPr>
        <w:tabs>
          <w:tab w:val="left" w:pos="1021"/>
          <w:tab w:val="left" w:pos="1134"/>
        </w:tabs>
        <w:spacing w:before="0" w:after="200" w:line="276" w:lineRule="auto"/>
        <w:ind w:left="1843" w:hanging="822"/>
        <w:contextualSpacing/>
        <w:jc w:val="left"/>
      </w:pPr>
      <w:r w:rsidRPr="00C22013">
        <w:t>The Supplier shall participate in and engage with the development of new products to improve kitting efficiency</w:t>
      </w:r>
    </w:p>
    <w:p w14:paraId="23373D11" w14:textId="590B9251" w:rsidR="00C22013" w:rsidRPr="00C22013" w:rsidRDefault="00C22013" w:rsidP="00C22013">
      <w:pPr>
        <w:numPr>
          <w:ilvl w:val="2"/>
          <w:numId w:val="1"/>
        </w:numPr>
        <w:tabs>
          <w:tab w:val="left" w:pos="1021"/>
          <w:tab w:val="left" w:pos="1134"/>
        </w:tabs>
        <w:spacing w:before="0" w:after="200" w:line="276" w:lineRule="auto"/>
        <w:ind w:left="1843" w:hanging="822"/>
        <w:contextualSpacing/>
        <w:jc w:val="left"/>
      </w:pPr>
      <w:r w:rsidRPr="00C22013">
        <w:t xml:space="preserve">The Supplier must have the ability to perform rework on damaged or incomplete </w:t>
      </w:r>
      <w:r>
        <w:t>items</w:t>
      </w:r>
      <w:r w:rsidRPr="00C22013">
        <w:t xml:space="preserve"> at the request and approval of the </w:t>
      </w:r>
      <w:r>
        <w:t>Buyer</w:t>
      </w:r>
      <w:r w:rsidRPr="00C22013">
        <w:t xml:space="preserve"> and for example under the required regulatory guidelines.</w:t>
      </w:r>
    </w:p>
    <w:p w14:paraId="538DB37E" w14:textId="77777777" w:rsidR="00C22013" w:rsidRDefault="00C22013" w:rsidP="00F80483">
      <w:pPr>
        <w:tabs>
          <w:tab w:val="left" w:pos="1021"/>
          <w:tab w:val="left" w:pos="1134"/>
        </w:tabs>
        <w:spacing w:before="0" w:after="200" w:line="276" w:lineRule="auto"/>
        <w:ind w:left="2477" w:firstLine="0"/>
        <w:contextualSpacing/>
        <w:jc w:val="left"/>
      </w:pPr>
    </w:p>
    <w:p w14:paraId="525CCE62" w14:textId="41C600A3" w:rsidR="00F80483" w:rsidRDefault="00F80483" w:rsidP="00F80483">
      <w:pPr>
        <w:numPr>
          <w:ilvl w:val="1"/>
          <w:numId w:val="1"/>
        </w:numPr>
        <w:tabs>
          <w:tab w:val="left" w:pos="1021"/>
          <w:tab w:val="left" w:pos="1134"/>
        </w:tabs>
        <w:spacing w:before="0" w:after="200" w:line="276" w:lineRule="auto"/>
        <w:ind w:left="924" w:hanging="567"/>
        <w:contextualSpacing/>
        <w:jc w:val="left"/>
        <w:rPr>
          <w:b/>
        </w:rPr>
      </w:pPr>
      <w:r w:rsidRPr="00F80483">
        <w:rPr>
          <w:b/>
        </w:rPr>
        <w:t>Fulfillment Services</w:t>
      </w:r>
    </w:p>
    <w:p w14:paraId="64134840" w14:textId="6C2E5D33" w:rsidR="00F80483" w:rsidRPr="00F80483" w:rsidRDefault="00F80483" w:rsidP="00F80483">
      <w:pPr>
        <w:numPr>
          <w:ilvl w:val="2"/>
          <w:numId w:val="1"/>
        </w:numPr>
        <w:tabs>
          <w:tab w:val="left" w:pos="1021"/>
          <w:tab w:val="left" w:pos="1134"/>
        </w:tabs>
        <w:spacing w:before="0" w:after="200" w:line="276" w:lineRule="auto"/>
        <w:ind w:left="1843" w:hanging="822"/>
        <w:contextualSpacing/>
        <w:jc w:val="left"/>
        <w:rPr>
          <w:b/>
        </w:rPr>
      </w:pPr>
      <w:r w:rsidRPr="00F80483">
        <w:t>Where the Supplier is undertaking fulfilment services the Supplier shall</w:t>
      </w:r>
      <w:r>
        <w:t xml:space="preserve"> </w:t>
      </w:r>
      <w:r w:rsidRPr="00F80483">
        <w:t>be</w:t>
      </w:r>
      <w:r w:rsidRPr="00F80483">
        <w:tab/>
        <w:t>able to fulfil full order consolidation and the Buyers orders as detailed in the Call-Off Contract. All the necessary packaging and</w:t>
      </w:r>
      <w:r>
        <w:t xml:space="preserve"> </w:t>
      </w:r>
      <w:r w:rsidRPr="00F80483">
        <w:t>consumables must be provided to fulfil the Buyers requirements. This will</w:t>
      </w:r>
      <w:r>
        <w:t xml:space="preserve"> </w:t>
      </w:r>
      <w:r w:rsidRPr="00F80483">
        <w:t>be defined by the Buyer during the Call-Off Procedure.</w:t>
      </w:r>
    </w:p>
    <w:p w14:paraId="49BA5767" w14:textId="77777777" w:rsidR="00F80483" w:rsidRDefault="00F80483" w:rsidP="00F80483">
      <w:pPr>
        <w:tabs>
          <w:tab w:val="left" w:pos="1021"/>
          <w:tab w:val="left" w:pos="1134"/>
        </w:tabs>
        <w:spacing w:before="0" w:after="200" w:line="276" w:lineRule="auto"/>
        <w:ind w:left="1843" w:firstLine="0"/>
        <w:contextualSpacing/>
        <w:jc w:val="left"/>
        <w:rPr>
          <w:b/>
        </w:rPr>
      </w:pPr>
    </w:p>
    <w:p w14:paraId="0714DE85" w14:textId="0CB7D739" w:rsidR="00F80483" w:rsidRDefault="00F80483" w:rsidP="00F80483">
      <w:pPr>
        <w:numPr>
          <w:ilvl w:val="2"/>
          <w:numId w:val="1"/>
        </w:numPr>
        <w:tabs>
          <w:tab w:val="left" w:pos="1021"/>
          <w:tab w:val="left" w:pos="1134"/>
        </w:tabs>
        <w:spacing w:before="0" w:after="200" w:line="276" w:lineRule="auto"/>
        <w:ind w:left="1843" w:hanging="822"/>
        <w:contextualSpacing/>
        <w:jc w:val="left"/>
      </w:pPr>
      <w:r w:rsidRPr="00F80483">
        <w:t>The Supplier shall be aware that there may be a requirement to undertake product assembly, rework and processing as part of the fulfilment. The exact requirements will be defined by the Buyer during the Call-Off Procedure</w:t>
      </w:r>
      <w:r>
        <w:t>.</w:t>
      </w:r>
    </w:p>
    <w:p w14:paraId="03C86028" w14:textId="77777777" w:rsidR="00F80483" w:rsidRDefault="00F80483" w:rsidP="00F80483">
      <w:pPr>
        <w:tabs>
          <w:tab w:val="left" w:pos="1021"/>
          <w:tab w:val="left" w:pos="1134"/>
        </w:tabs>
        <w:spacing w:before="0" w:after="200" w:line="276" w:lineRule="auto"/>
        <w:ind w:left="1843" w:firstLine="0"/>
        <w:contextualSpacing/>
        <w:jc w:val="left"/>
      </w:pPr>
    </w:p>
    <w:p w14:paraId="1B006E80" w14:textId="596D57D0" w:rsidR="00F80483" w:rsidRDefault="00F80483" w:rsidP="00F80483">
      <w:pPr>
        <w:numPr>
          <w:ilvl w:val="2"/>
          <w:numId w:val="1"/>
        </w:numPr>
        <w:tabs>
          <w:tab w:val="left" w:pos="1021"/>
          <w:tab w:val="left" w:pos="1134"/>
        </w:tabs>
        <w:spacing w:before="0" w:after="200" w:line="276" w:lineRule="auto"/>
        <w:ind w:left="1843" w:hanging="822"/>
        <w:contextualSpacing/>
        <w:jc w:val="left"/>
      </w:pPr>
      <w:r w:rsidRPr="00F80483">
        <w:t>The Supplier shall be aware that where the Buyer has a requirement for items to be securely stored and put away and picked within a set timeframe. The Supplier shall be able to fulfil these timescales and this will be defined by the Buyer during the Call-Off Procedure.</w:t>
      </w:r>
    </w:p>
    <w:p w14:paraId="52CEBC33" w14:textId="77777777" w:rsidR="00F80483" w:rsidRDefault="00F80483" w:rsidP="00F80483">
      <w:pPr>
        <w:tabs>
          <w:tab w:val="left" w:pos="1021"/>
          <w:tab w:val="left" w:pos="1134"/>
        </w:tabs>
        <w:spacing w:before="0" w:after="200" w:line="276" w:lineRule="auto"/>
        <w:ind w:left="1843" w:firstLine="0"/>
        <w:contextualSpacing/>
        <w:jc w:val="left"/>
      </w:pPr>
    </w:p>
    <w:p w14:paraId="32646767" w14:textId="6CE9DB9B" w:rsidR="00F80483" w:rsidRDefault="00F80483" w:rsidP="00F80483">
      <w:pPr>
        <w:numPr>
          <w:ilvl w:val="2"/>
          <w:numId w:val="1"/>
        </w:numPr>
        <w:tabs>
          <w:tab w:val="left" w:pos="1021"/>
          <w:tab w:val="left" w:pos="1134"/>
        </w:tabs>
        <w:spacing w:before="0" w:after="200" w:line="276" w:lineRule="auto"/>
        <w:ind w:left="1843" w:hanging="822"/>
        <w:contextualSpacing/>
        <w:jc w:val="left"/>
      </w:pPr>
      <w:r w:rsidRPr="00F80483">
        <w:t>The Supplier shall separate, consolidate, package, and pack the items into appropriate packaging safely and in a watertight manner and at all times.</w:t>
      </w:r>
      <w:r>
        <w:t xml:space="preserve"> </w:t>
      </w:r>
      <w:r w:rsidRPr="00F80483">
        <w:t>The Buyer will define their requirements during the Call-Off Procedure.</w:t>
      </w:r>
    </w:p>
    <w:p w14:paraId="629AB953" w14:textId="77777777" w:rsidR="00F80483" w:rsidRDefault="00F80483" w:rsidP="00F80483">
      <w:pPr>
        <w:tabs>
          <w:tab w:val="left" w:pos="1021"/>
          <w:tab w:val="left" w:pos="1134"/>
        </w:tabs>
        <w:spacing w:before="0" w:after="200" w:line="276" w:lineRule="auto"/>
        <w:ind w:left="1843" w:firstLine="0"/>
        <w:contextualSpacing/>
        <w:jc w:val="left"/>
      </w:pPr>
    </w:p>
    <w:p w14:paraId="64790337" w14:textId="77777777" w:rsidR="00F80483" w:rsidRDefault="00F80483" w:rsidP="00F80483">
      <w:pPr>
        <w:numPr>
          <w:ilvl w:val="2"/>
          <w:numId w:val="1"/>
        </w:numPr>
        <w:tabs>
          <w:tab w:val="left" w:pos="1021"/>
          <w:tab w:val="left" w:pos="1134"/>
        </w:tabs>
        <w:spacing w:before="0" w:after="200" w:line="276" w:lineRule="auto"/>
        <w:ind w:left="1843" w:hanging="822"/>
        <w:contextualSpacing/>
        <w:jc w:val="left"/>
      </w:pPr>
      <w:r w:rsidRPr="00F80483">
        <w:lastRenderedPageBreak/>
        <w:t xml:space="preserve">The Supplier shall ensure that the items are packaged suitably for the applicable mode of transport for the onward delivery of the items. </w:t>
      </w:r>
    </w:p>
    <w:p w14:paraId="799064B1" w14:textId="64C49445" w:rsidR="00F80483" w:rsidRDefault="00F80483" w:rsidP="00F80483">
      <w:pPr>
        <w:tabs>
          <w:tab w:val="left" w:pos="1021"/>
          <w:tab w:val="left" w:pos="1134"/>
        </w:tabs>
        <w:spacing w:before="0" w:after="200" w:line="276" w:lineRule="auto"/>
        <w:ind w:left="1843" w:firstLine="0"/>
        <w:contextualSpacing/>
        <w:jc w:val="left"/>
      </w:pPr>
      <w:r w:rsidRPr="00F80483">
        <w:t xml:space="preserve">  </w:t>
      </w:r>
    </w:p>
    <w:p w14:paraId="2E44A0E2" w14:textId="0A4413B7" w:rsidR="00F80483" w:rsidRDefault="00F80483" w:rsidP="00F80483">
      <w:pPr>
        <w:numPr>
          <w:ilvl w:val="2"/>
          <w:numId w:val="1"/>
        </w:numPr>
        <w:tabs>
          <w:tab w:val="left" w:pos="1021"/>
          <w:tab w:val="left" w:pos="1134"/>
        </w:tabs>
        <w:spacing w:before="0" w:after="200" w:line="276" w:lineRule="auto"/>
        <w:ind w:left="1843" w:hanging="822"/>
        <w:contextualSpacing/>
        <w:jc w:val="left"/>
      </w:pPr>
      <w:r w:rsidRPr="00F80483">
        <w:t>The Supplier shall ensure that sufficient quantities of packaging are</w:t>
      </w:r>
      <w:r>
        <w:t xml:space="preserve"> </w:t>
      </w:r>
      <w:r w:rsidRPr="00F80483">
        <w:t>always available for the fulfilment of the Buyers requirements</w:t>
      </w:r>
      <w:r>
        <w:t>.</w:t>
      </w:r>
    </w:p>
    <w:p w14:paraId="70B51A36" w14:textId="77777777" w:rsidR="00C22013" w:rsidRDefault="00C22013" w:rsidP="00C22013">
      <w:pPr>
        <w:tabs>
          <w:tab w:val="left" w:pos="1021"/>
          <w:tab w:val="left" w:pos="1134"/>
        </w:tabs>
        <w:spacing w:before="0" w:after="200" w:line="276" w:lineRule="auto"/>
        <w:ind w:left="0" w:firstLine="0"/>
        <w:contextualSpacing/>
        <w:jc w:val="left"/>
      </w:pPr>
    </w:p>
    <w:p w14:paraId="5643F2AB" w14:textId="0CC55B16" w:rsidR="00C22013" w:rsidRDefault="00C22013" w:rsidP="00F80483">
      <w:pPr>
        <w:numPr>
          <w:ilvl w:val="2"/>
          <w:numId w:val="1"/>
        </w:numPr>
        <w:tabs>
          <w:tab w:val="left" w:pos="1021"/>
          <w:tab w:val="left" w:pos="1134"/>
        </w:tabs>
        <w:spacing w:before="0" w:after="200" w:line="276" w:lineRule="auto"/>
        <w:ind w:left="1843" w:hanging="822"/>
        <w:contextualSpacing/>
        <w:jc w:val="left"/>
      </w:pPr>
      <w:r w:rsidRPr="00C22013">
        <w:t xml:space="preserve">The Supplier shall participate in and engage with the development of new products to improve </w:t>
      </w:r>
      <w:r>
        <w:t>fulfilment</w:t>
      </w:r>
      <w:r w:rsidRPr="00C22013">
        <w:t xml:space="preserve"> efficiency</w:t>
      </w:r>
    </w:p>
    <w:p w14:paraId="0E8992FF" w14:textId="77777777" w:rsidR="00F80483" w:rsidRDefault="00F80483" w:rsidP="00F80483">
      <w:pPr>
        <w:tabs>
          <w:tab w:val="left" w:pos="1021"/>
          <w:tab w:val="left" w:pos="1134"/>
        </w:tabs>
        <w:spacing w:before="0" w:after="200" w:line="276" w:lineRule="auto"/>
        <w:ind w:left="1843" w:firstLine="0"/>
        <w:contextualSpacing/>
        <w:jc w:val="left"/>
      </w:pPr>
    </w:p>
    <w:p w14:paraId="5DA89DC1" w14:textId="2749BB73" w:rsidR="00F80483" w:rsidRDefault="00F80483" w:rsidP="00F80483">
      <w:pPr>
        <w:numPr>
          <w:ilvl w:val="1"/>
          <w:numId w:val="1"/>
        </w:numPr>
        <w:tabs>
          <w:tab w:val="left" w:pos="1021"/>
          <w:tab w:val="left" w:pos="1134"/>
        </w:tabs>
        <w:spacing w:before="0" w:after="200" w:line="276" w:lineRule="auto"/>
        <w:ind w:left="924" w:hanging="567"/>
        <w:contextualSpacing/>
        <w:jc w:val="left"/>
        <w:rPr>
          <w:b/>
        </w:rPr>
      </w:pPr>
      <w:r w:rsidRPr="00F80483">
        <w:rPr>
          <w:b/>
        </w:rPr>
        <w:t>Inventory Tracking</w:t>
      </w:r>
    </w:p>
    <w:p w14:paraId="52A8F927" w14:textId="77777777" w:rsidR="00F80483" w:rsidRDefault="00F80483" w:rsidP="00F80483">
      <w:pPr>
        <w:tabs>
          <w:tab w:val="left" w:pos="1021"/>
          <w:tab w:val="left" w:pos="1134"/>
        </w:tabs>
        <w:spacing w:before="0" w:after="200" w:line="276" w:lineRule="auto"/>
        <w:ind w:left="924" w:firstLine="0"/>
        <w:contextualSpacing/>
        <w:jc w:val="left"/>
        <w:rPr>
          <w:b/>
        </w:rPr>
      </w:pPr>
    </w:p>
    <w:p w14:paraId="49BF2FB8" w14:textId="376B26DC" w:rsidR="00F80483" w:rsidRDefault="00F80483" w:rsidP="00F80483">
      <w:pPr>
        <w:numPr>
          <w:ilvl w:val="2"/>
          <w:numId w:val="1"/>
        </w:numPr>
        <w:tabs>
          <w:tab w:val="left" w:pos="1021"/>
          <w:tab w:val="left" w:pos="1134"/>
        </w:tabs>
        <w:spacing w:before="0" w:after="200" w:line="276" w:lineRule="auto"/>
        <w:ind w:left="1843" w:hanging="822"/>
        <w:contextualSpacing/>
        <w:jc w:val="left"/>
      </w:pPr>
      <w:r w:rsidRPr="00F80483">
        <w:t xml:space="preserve">The Supplier shall be able to provide full track and traceability of all </w:t>
      </w:r>
      <w:r>
        <w:t>i</w:t>
      </w:r>
      <w:r w:rsidRPr="00F80483">
        <w:t>tems from the inbound deliveries to dispatch. Tracking points may include but are not limited to:</w:t>
      </w:r>
    </w:p>
    <w:p w14:paraId="24BE89A9" w14:textId="77777777" w:rsidR="00F80483" w:rsidRDefault="00F80483" w:rsidP="00F80483">
      <w:pPr>
        <w:tabs>
          <w:tab w:val="left" w:pos="1021"/>
          <w:tab w:val="left" w:pos="1134"/>
        </w:tabs>
        <w:spacing w:before="0" w:after="200" w:line="276" w:lineRule="auto"/>
        <w:ind w:left="1843" w:firstLine="0"/>
        <w:contextualSpacing/>
        <w:jc w:val="left"/>
      </w:pPr>
    </w:p>
    <w:p w14:paraId="55FCCA21" w14:textId="098528E0" w:rsidR="00F80483" w:rsidRDefault="00F80483" w:rsidP="00F90915">
      <w:pPr>
        <w:numPr>
          <w:ilvl w:val="3"/>
          <w:numId w:val="1"/>
        </w:numPr>
        <w:tabs>
          <w:tab w:val="left" w:pos="1021"/>
          <w:tab w:val="left" w:pos="1134"/>
        </w:tabs>
        <w:spacing w:before="0" w:after="0" w:line="276" w:lineRule="auto"/>
        <w:ind w:left="2477" w:hanging="646"/>
        <w:jc w:val="left"/>
      </w:pPr>
      <w:r w:rsidRPr="00F80483">
        <w:t>Delivery of bulk items into the kitting department;</w:t>
      </w:r>
    </w:p>
    <w:p w14:paraId="547DDE29" w14:textId="33A89025" w:rsidR="00F80483" w:rsidRDefault="00F80483" w:rsidP="00F90915">
      <w:pPr>
        <w:numPr>
          <w:ilvl w:val="3"/>
          <w:numId w:val="1"/>
        </w:numPr>
        <w:tabs>
          <w:tab w:val="left" w:pos="1021"/>
          <w:tab w:val="left" w:pos="1134"/>
        </w:tabs>
        <w:spacing w:before="0" w:after="0" w:line="276" w:lineRule="auto"/>
        <w:ind w:left="2477" w:hanging="646"/>
        <w:jc w:val="left"/>
      </w:pPr>
      <w:r w:rsidRPr="00F80483">
        <w:t>Batch item tracking;</w:t>
      </w:r>
    </w:p>
    <w:p w14:paraId="64AEB487" w14:textId="40D57819" w:rsidR="00F80483" w:rsidRDefault="00F80483" w:rsidP="00F90915">
      <w:pPr>
        <w:numPr>
          <w:ilvl w:val="3"/>
          <w:numId w:val="1"/>
        </w:numPr>
        <w:tabs>
          <w:tab w:val="left" w:pos="1021"/>
          <w:tab w:val="left" w:pos="1134"/>
        </w:tabs>
        <w:spacing w:before="0" w:after="0" w:line="276" w:lineRule="auto"/>
        <w:ind w:left="2477" w:hanging="646"/>
        <w:jc w:val="left"/>
      </w:pPr>
      <w:r w:rsidRPr="00F80483">
        <w:t>Tracking of component parts;</w:t>
      </w:r>
    </w:p>
    <w:p w14:paraId="586D40F4" w14:textId="358B4FD0" w:rsidR="00F80483" w:rsidRDefault="00F80483" w:rsidP="00F90915">
      <w:pPr>
        <w:numPr>
          <w:ilvl w:val="3"/>
          <w:numId w:val="1"/>
        </w:numPr>
        <w:tabs>
          <w:tab w:val="left" w:pos="1021"/>
          <w:tab w:val="left" w:pos="1134"/>
        </w:tabs>
        <w:spacing w:before="0" w:after="0" w:line="276" w:lineRule="auto"/>
        <w:ind w:left="2477" w:hanging="646"/>
        <w:jc w:val="left"/>
      </w:pPr>
      <w:r w:rsidRPr="00F80483">
        <w:t>Tracking of stock in the kitting section.</w:t>
      </w:r>
    </w:p>
    <w:p w14:paraId="3C81B242" w14:textId="0AD39AEE" w:rsidR="00F80483" w:rsidRDefault="00F80483" w:rsidP="00F90915">
      <w:pPr>
        <w:numPr>
          <w:ilvl w:val="3"/>
          <w:numId w:val="1"/>
        </w:numPr>
        <w:tabs>
          <w:tab w:val="left" w:pos="1021"/>
          <w:tab w:val="left" w:pos="1134"/>
        </w:tabs>
        <w:spacing w:before="0" w:after="0" w:line="276" w:lineRule="auto"/>
        <w:ind w:left="2477" w:hanging="646"/>
        <w:jc w:val="left"/>
      </w:pPr>
      <w:r>
        <w:t xml:space="preserve">Using the stock on </w:t>
      </w:r>
      <w:r w:rsidR="00925072">
        <w:t>first in first out principle.</w:t>
      </w:r>
    </w:p>
    <w:p w14:paraId="72EB4A77" w14:textId="77777777" w:rsidR="00F90915" w:rsidRDefault="00F90915" w:rsidP="00F90915">
      <w:pPr>
        <w:tabs>
          <w:tab w:val="left" w:pos="1021"/>
          <w:tab w:val="left" w:pos="1134"/>
        </w:tabs>
        <w:spacing w:before="0" w:after="0" w:line="276" w:lineRule="auto"/>
        <w:ind w:left="2477" w:firstLine="0"/>
        <w:jc w:val="left"/>
      </w:pPr>
    </w:p>
    <w:p w14:paraId="35166980" w14:textId="158BE74E" w:rsidR="00925072" w:rsidRDefault="00925072" w:rsidP="00925072">
      <w:pPr>
        <w:numPr>
          <w:ilvl w:val="1"/>
          <w:numId w:val="1"/>
        </w:numPr>
        <w:tabs>
          <w:tab w:val="left" w:pos="1021"/>
          <w:tab w:val="left" w:pos="1134"/>
        </w:tabs>
        <w:spacing w:before="0" w:after="200" w:line="276" w:lineRule="auto"/>
        <w:ind w:left="924" w:hanging="567"/>
        <w:contextualSpacing/>
        <w:jc w:val="left"/>
        <w:rPr>
          <w:b/>
        </w:rPr>
      </w:pPr>
      <w:r w:rsidRPr="00925072">
        <w:rPr>
          <w:b/>
        </w:rPr>
        <w:t>Urgent Requirements</w:t>
      </w:r>
    </w:p>
    <w:p w14:paraId="33354F43" w14:textId="77777777" w:rsidR="00925072" w:rsidRDefault="00925072" w:rsidP="00925072">
      <w:pPr>
        <w:tabs>
          <w:tab w:val="left" w:pos="1021"/>
          <w:tab w:val="left" w:pos="1134"/>
        </w:tabs>
        <w:spacing w:before="0" w:after="200" w:line="276" w:lineRule="auto"/>
        <w:ind w:left="924" w:firstLine="0"/>
        <w:contextualSpacing/>
        <w:jc w:val="left"/>
        <w:rPr>
          <w:b/>
        </w:rPr>
      </w:pPr>
    </w:p>
    <w:p w14:paraId="1F5C6EE3" w14:textId="110D4A95" w:rsidR="00925072" w:rsidRPr="00925072" w:rsidRDefault="00925072" w:rsidP="00925072">
      <w:pPr>
        <w:numPr>
          <w:ilvl w:val="2"/>
          <w:numId w:val="1"/>
        </w:numPr>
        <w:tabs>
          <w:tab w:val="left" w:pos="1021"/>
          <w:tab w:val="left" w:pos="1134"/>
        </w:tabs>
        <w:spacing w:before="0" w:after="200" w:line="276" w:lineRule="auto"/>
        <w:ind w:left="1843" w:hanging="822"/>
        <w:contextualSpacing/>
        <w:jc w:val="left"/>
        <w:rPr>
          <w:b/>
        </w:rPr>
      </w:pPr>
      <w:r w:rsidRPr="00925072">
        <w:t>The Suppliers must be able to process an</w:t>
      </w:r>
      <w:r w:rsidR="00E61112">
        <w:t>d</w:t>
      </w:r>
      <w:r w:rsidRPr="00925072">
        <w:t xml:space="preserve"> fast track any expedited orders</w:t>
      </w:r>
      <w:r>
        <w:t>. T</w:t>
      </w:r>
      <w:r w:rsidRPr="00925072">
        <w:t>he Buyer will define their requirements during the Call-Off Procedure.</w:t>
      </w:r>
    </w:p>
    <w:p w14:paraId="07EBE607" w14:textId="77777777" w:rsidR="00925072" w:rsidRPr="00925072" w:rsidRDefault="00925072" w:rsidP="00925072">
      <w:pPr>
        <w:tabs>
          <w:tab w:val="left" w:pos="1021"/>
          <w:tab w:val="left" w:pos="1134"/>
        </w:tabs>
        <w:spacing w:before="0" w:after="200" w:line="276" w:lineRule="auto"/>
        <w:ind w:left="1843" w:firstLine="0"/>
        <w:contextualSpacing/>
        <w:jc w:val="left"/>
        <w:rPr>
          <w:b/>
        </w:rPr>
      </w:pPr>
    </w:p>
    <w:p w14:paraId="73401BAE" w14:textId="7F5C3D01" w:rsidR="00925072" w:rsidRDefault="00925072" w:rsidP="00925072">
      <w:pPr>
        <w:numPr>
          <w:ilvl w:val="1"/>
          <w:numId w:val="1"/>
        </w:numPr>
        <w:tabs>
          <w:tab w:val="left" w:pos="1021"/>
          <w:tab w:val="left" w:pos="1134"/>
        </w:tabs>
        <w:spacing w:before="0" w:after="200" w:line="276" w:lineRule="auto"/>
        <w:ind w:left="924" w:hanging="567"/>
        <w:contextualSpacing/>
        <w:jc w:val="left"/>
        <w:rPr>
          <w:b/>
        </w:rPr>
      </w:pPr>
      <w:r w:rsidRPr="00925072">
        <w:rPr>
          <w:b/>
        </w:rPr>
        <w:t>Packaging Requirements</w:t>
      </w:r>
    </w:p>
    <w:p w14:paraId="109D3B7D" w14:textId="77777777" w:rsidR="00925072" w:rsidRDefault="00925072" w:rsidP="00925072">
      <w:pPr>
        <w:tabs>
          <w:tab w:val="left" w:pos="1021"/>
          <w:tab w:val="left" w:pos="1134"/>
        </w:tabs>
        <w:spacing w:before="0" w:after="200" w:line="276" w:lineRule="auto"/>
        <w:ind w:left="924" w:firstLine="0"/>
        <w:contextualSpacing/>
        <w:jc w:val="left"/>
        <w:rPr>
          <w:b/>
        </w:rPr>
      </w:pPr>
    </w:p>
    <w:p w14:paraId="1DEE9240" w14:textId="3C95EF67" w:rsidR="00925072" w:rsidRDefault="00925072" w:rsidP="00925072">
      <w:pPr>
        <w:numPr>
          <w:ilvl w:val="2"/>
          <w:numId w:val="1"/>
        </w:numPr>
        <w:tabs>
          <w:tab w:val="left" w:pos="1021"/>
          <w:tab w:val="left" w:pos="1134"/>
        </w:tabs>
        <w:spacing w:before="0" w:after="200" w:line="276" w:lineRule="auto"/>
        <w:ind w:left="1843" w:hanging="822"/>
        <w:contextualSpacing/>
        <w:jc w:val="left"/>
      </w:pPr>
      <w:r w:rsidRPr="00925072">
        <w:t xml:space="preserve">It is imperative that items are dispatched in the appropriate packaging to avoid loss or damage to an item. The Supplier shall provide the Buyer with a guide which clearly articulates how items should be packaged in order to </w:t>
      </w:r>
      <w:proofErr w:type="spellStart"/>
      <w:r w:rsidRPr="00925072">
        <w:t>maximise</w:t>
      </w:r>
      <w:proofErr w:type="spellEnd"/>
      <w:r w:rsidRPr="00925072">
        <w:t xml:space="preserve"> the benefits of the Suppliers service and ensure the item is protected.</w:t>
      </w:r>
    </w:p>
    <w:p w14:paraId="5F0E21F3" w14:textId="77777777" w:rsidR="00925072" w:rsidRDefault="00925072" w:rsidP="00925072">
      <w:pPr>
        <w:tabs>
          <w:tab w:val="left" w:pos="1021"/>
          <w:tab w:val="left" w:pos="1134"/>
        </w:tabs>
        <w:spacing w:before="0" w:after="200" w:line="276" w:lineRule="auto"/>
        <w:ind w:left="1843" w:firstLine="0"/>
        <w:contextualSpacing/>
        <w:jc w:val="left"/>
      </w:pPr>
    </w:p>
    <w:p w14:paraId="63768E55" w14:textId="3C3957D2" w:rsidR="00925072" w:rsidRDefault="00925072" w:rsidP="00925072">
      <w:pPr>
        <w:numPr>
          <w:ilvl w:val="2"/>
          <w:numId w:val="1"/>
        </w:numPr>
        <w:spacing w:before="0" w:after="200" w:line="276" w:lineRule="auto"/>
        <w:ind w:left="1843" w:hanging="822"/>
        <w:contextualSpacing/>
        <w:jc w:val="left"/>
      </w:pPr>
      <w:r w:rsidRPr="00925072">
        <w:t xml:space="preserve">The Supplier shall immediately address badly packed or </w:t>
      </w:r>
      <w:r>
        <w:t>i</w:t>
      </w:r>
      <w:r w:rsidRPr="00925072">
        <w:t>ncorrectly packaged items with the Buyer.</w:t>
      </w:r>
    </w:p>
    <w:p w14:paraId="7EEAE662" w14:textId="77777777" w:rsidR="00925072" w:rsidRDefault="00925072" w:rsidP="00925072">
      <w:pPr>
        <w:spacing w:before="0" w:after="200" w:line="276" w:lineRule="auto"/>
        <w:ind w:left="1843" w:firstLine="0"/>
        <w:contextualSpacing/>
        <w:jc w:val="left"/>
      </w:pPr>
    </w:p>
    <w:p w14:paraId="6249B2FF" w14:textId="3937DEA0" w:rsidR="00925072" w:rsidRDefault="00925072" w:rsidP="00925072">
      <w:pPr>
        <w:numPr>
          <w:ilvl w:val="2"/>
          <w:numId w:val="1"/>
        </w:numPr>
        <w:tabs>
          <w:tab w:val="left" w:pos="1021"/>
          <w:tab w:val="left" w:pos="1134"/>
        </w:tabs>
        <w:spacing w:before="0" w:after="200" w:line="276" w:lineRule="auto"/>
        <w:ind w:left="1843" w:hanging="822"/>
        <w:contextualSpacing/>
        <w:jc w:val="left"/>
      </w:pPr>
      <w:r>
        <w:t xml:space="preserve">The Supplier shall ensure that any packaging supplied by the Supplier to </w:t>
      </w:r>
      <w:r>
        <w:tab/>
        <w:t xml:space="preserve">the Buyer meets the Government packaging standards which can be found by visiting </w:t>
      </w:r>
      <w:hyperlink r:id="rId8">
        <w:r w:rsidRPr="00925072">
          <w:rPr>
            <w:color w:val="1155CC"/>
            <w:u w:val="single"/>
          </w:rPr>
          <w:t>gov.uk</w:t>
        </w:r>
      </w:hyperlink>
      <w:r>
        <w:t xml:space="preserve">. </w:t>
      </w:r>
    </w:p>
    <w:p w14:paraId="2F6472FF" w14:textId="77777777" w:rsidR="00925072" w:rsidRDefault="00925072" w:rsidP="00925072">
      <w:pPr>
        <w:tabs>
          <w:tab w:val="left" w:pos="1021"/>
          <w:tab w:val="left" w:pos="1134"/>
        </w:tabs>
        <w:spacing w:before="0" w:after="200" w:line="276" w:lineRule="auto"/>
        <w:ind w:left="1843" w:firstLine="0"/>
        <w:contextualSpacing/>
        <w:jc w:val="left"/>
      </w:pPr>
    </w:p>
    <w:p w14:paraId="287CDA42" w14:textId="37D2DACD" w:rsidR="00925072" w:rsidRDefault="00925072" w:rsidP="00925072">
      <w:pPr>
        <w:numPr>
          <w:ilvl w:val="2"/>
          <w:numId w:val="1"/>
        </w:numPr>
        <w:tabs>
          <w:tab w:val="left" w:pos="1021"/>
          <w:tab w:val="left" w:pos="1134"/>
        </w:tabs>
        <w:spacing w:before="0" w:after="200" w:line="276" w:lineRule="auto"/>
        <w:ind w:left="1843" w:hanging="822"/>
        <w:contextualSpacing/>
        <w:jc w:val="left"/>
      </w:pPr>
      <w:r w:rsidRPr="00925072">
        <w:lastRenderedPageBreak/>
        <w:t>The Supplier shall ensure uniform and consistent packaging that is fully</w:t>
      </w:r>
      <w:r>
        <w:t xml:space="preserve"> </w:t>
      </w:r>
      <w:r w:rsidRPr="00925072">
        <w:t>compliant with the law and prevailing regulations at the time. Any changes</w:t>
      </w:r>
      <w:r w:rsidRPr="00925072">
        <w:tab/>
        <w:t>to such laws or prevailing regulations should be addressed immediately</w:t>
      </w:r>
      <w:r>
        <w:t>.</w:t>
      </w:r>
    </w:p>
    <w:p w14:paraId="2F20C79C" w14:textId="77777777" w:rsidR="00925072" w:rsidRDefault="00925072" w:rsidP="00925072">
      <w:pPr>
        <w:tabs>
          <w:tab w:val="left" w:pos="1021"/>
          <w:tab w:val="left" w:pos="1134"/>
        </w:tabs>
        <w:spacing w:before="0" w:after="200" w:line="276" w:lineRule="auto"/>
        <w:ind w:left="1843" w:firstLine="0"/>
        <w:contextualSpacing/>
        <w:jc w:val="left"/>
      </w:pPr>
    </w:p>
    <w:p w14:paraId="459117E5" w14:textId="26BDAA3F" w:rsidR="00925072" w:rsidRDefault="00925072" w:rsidP="00925072">
      <w:pPr>
        <w:numPr>
          <w:ilvl w:val="2"/>
          <w:numId w:val="1"/>
        </w:numPr>
        <w:tabs>
          <w:tab w:val="left" w:pos="1021"/>
          <w:tab w:val="left" w:pos="1134"/>
        </w:tabs>
        <w:spacing w:before="0" w:after="200" w:line="276" w:lineRule="auto"/>
        <w:ind w:left="1843" w:hanging="822"/>
        <w:contextualSpacing/>
        <w:jc w:val="left"/>
      </w:pPr>
      <w:r w:rsidRPr="00925072">
        <w:t>Where applicable, the Supplier shall adhere to United Kingdom and EU legislation for the disposal of packaging.</w:t>
      </w:r>
    </w:p>
    <w:p w14:paraId="5538FB0B" w14:textId="77777777" w:rsidR="00925072" w:rsidRDefault="00925072" w:rsidP="00925072">
      <w:pPr>
        <w:tabs>
          <w:tab w:val="left" w:pos="1021"/>
          <w:tab w:val="left" w:pos="1134"/>
        </w:tabs>
        <w:spacing w:before="0" w:after="200" w:line="276" w:lineRule="auto"/>
        <w:ind w:left="1843" w:firstLine="0"/>
        <w:contextualSpacing/>
        <w:jc w:val="left"/>
      </w:pPr>
    </w:p>
    <w:p w14:paraId="60E674CD" w14:textId="11919183" w:rsidR="00925072" w:rsidRDefault="00925072" w:rsidP="00925072">
      <w:pPr>
        <w:numPr>
          <w:ilvl w:val="2"/>
          <w:numId w:val="1"/>
        </w:numPr>
        <w:tabs>
          <w:tab w:val="left" w:pos="1021"/>
          <w:tab w:val="left" w:pos="1134"/>
        </w:tabs>
        <w:spacing w:before="0" w:after="200" w:line="276" w:lineRule="auto"/>
        <w:ind w:left="1843" w:hanging="822"/>
        <w:contextualSpacing/>
        <w:jc w:val="left"/>
      </w:pPr>
      <w:r>
        <w:t xml:space="preserve">The Supplier shall ensure that all packaging also complies with IATA regulations if there is a requirement for transportation by air. </w:t>
      </w:r>
    </w:p>
    <w:p w14:paraId="266DE492" w14:textId="77777777" w:rsidR="00925072" w:rsidRDefault="00925072" w:rsidP="00925072">
      <w:pPr>
        <w:tabs>
          <w:tab w:val="left" w:pos="1021"/>
          <w:tab w:val="left" w:pos="1134"/>
        </w:tabs>
        <w:spacing w:before="0" w:after="200" w:line="276" w:lineRule="auto"/>
        <w:ind w:left="1843" w:firstLine="0"/>
        <w:contextualSpacing/>
        <w:jc w:val="left"/>
      </w:pPr>
    </w:p>
    <w:p w14:paraId="5EA70CE3" w14:textId="57BAB6D5" w:rsidR="00925072" w:rsidRDefault="00925072" w:rsidP="00925072">
      <w:pPr>
        <w:numPr>
          <w:ilvl w:val="2"/>
          <w:numId w:val="1"/>
        </w:numPr>
        <w:tabs>
          <w:tab w:val="left" w:pos="1021"/>
          <w:tab w:val="left" w:pos="1134"/>
        </w:tabs>
        <w:spacing w:before="0" w:after="200" w:line="276" w:lineRule="auto"/>
        <w:ind w:left="1843" w:hanging="822"/>
        <w:contextualSpacing/>
        <w:jc w:val="left"/>
      </w:pPr>
      <w:r w:rsidRPr="00925072">
        <w:t>All Packaging (other than for limited and excepted quantities) has to be</w:t>
      </w:r>
      <w:r>
        <w:t xml:space="preserve"> </w:t>
      </w:r>
      <w:r w:rsidRPr="00925072">
        <w:t>designed and constructed to UN 3733 specification standards and must pass</w:t>
      </w:r>
      <w:r>
        <w:t xml:space="preserve"> </w:t>
      </w:r>
      <w:r w:rsidRPr="00925072">
        <w:t>practical transport related tests such as being dropped, held in a stack and subjected to pressure demands. It must also meet the needs of the substance it is to contain. A national competent authority must certify packaging</w:t>
      </w:r>
      <w:r>
        <w:t>.</w:t>
      </w:r>
    </w:p>
    <w:p w14:paraId="3104F068" w14:textId="77777777" w:rsidR="00925072" w:rsidRDefault="00925072" w:rsidP="00925072">
      <w:pPr>
        <w:tabs>
          <w:tab w:val="left" w:pos="1021"/>
          <w:tab w:val="left" w:pos="1134"/>
        </w:tabs>
        <w:spacing w:before="0" w:afterLines="200" w:after="480" w:line="276" w:lineRule="auto"/>
        <w:ind w:left="1843" w:firstLine="0"/>
        <w:contextualSpacing/>
        <w:jc w:val="left"/>
      </w:pPr>
    </w:p>
    <w:p w14:paraId="531198AD" w14:textId="12B737D9" w:rsidR="00925072" w:rsidRDefault="00925072" w:rsidP="00925072">
      <w:pPr>
        <w:numPr>
          <w:ilvl w:val="0"/>
          <w:numId w:val="1"/>
        </w:numPr>
        <w:tabs>
          <w:tab w:val="left" w:pos="1021"/>
          <w:tab w:val="left" w:pos="1134"/>
        </w:tabs>
        <w:spacing w:before="0" w:after="200" w:line="276" w:lineRule="auto"/>
        <w:contextualSpacing/>
        <w:jc w:val="left"/>
        <w:rPr>
          <w:b/>
        </w:rPr>
      </w:pPr>
      <w:r w:rsidRPr="00925072">
        <w:rPr>
          <w:b/>
        </w:rPr>
        <w:t xml:space="preserve">Lot 3b </w:t>
      </w:r>
      <w:r w:rsidR="00944802" w:rsidRPr="00B1082A">
        <w:rPr>
          <w:b/>
        </w:rPr>
        <w:t xml:space="preserve">Kitting and Fulfilment </w:t>
      </w:r>
      <w:r w:rsidR="00944802">
        <w:rPr>
          <w:b/>
        </w:rPr>
        <w:t>Solutions and Services</w:t>
      </w:r>
      <w:bookmarkStart w:id="5" w:name="_GoBack"/>
      <w:bookmarkEnd w:id="5"/>
      <w:r w:rsidRPr="00925072">
        <w:rPr>
          <w:b/>
        </w:rPr>
        <w:t xml:space="preserve"> (Non - Mandatory Requirements)</w:t>
      </w:r>
    </w:p>
    <w:p w14:paraId="7D26BECB" w14:textId="77777777" w:rsidR="00925072" w:rsidRDefault="00925072" w:rsidP="00925072">
      <w:pPr>
        <w:tabs>
          <w:tab w:val="left" w:pos="1021"/>
          <w:tab w:val="left" w:pos="1134"/>
        </w:tabs>
        <w:spacing w:before="0" w:after="200" w:line="276" w:lineRule="auto"/>
        <w:ind w:left="720" w:firstLine="0"/>
        <w:contextualSpacing/>
        <w:jc w:val="left"/>
        <w:rPr>
          <w:b/>
        </w:rPr>
      </w:pPr>
    </w:p>
    <w:p w14:paraId="1FE4F7BF" w14:textId="5672AF2B" w:rsidR="00925072" w:rsidRDefault="00925072" w:rsidP="00925072">
      <w:pPr>
        <w:numPr>
          <w:ilvl w:val="1"/>
          <w:numId w:val="1"/>
        </w:numPr>
        <w:tabs>
          <w:tab w:val="left" w:pos="1021"/>
          <w:tab w:val="left" w:pos="1134"/>
        </w:tabs>
        <w:spacing w:before="0" w:after="200" w:line="276" w:lineRule="auto"/>
        <w:ind w:left="924" w:hanging="567"/>
        <w:contextualSpacing/>
        <w:jc w:val="left"/>
        <w:rPr>
          <w:b/>
        </w:rPr>
      </w:pPr>
      <w:r w:rsidRPr="00925072">
        <w:rPr>
          <w:b/>
        </w:rPr>
        <w:t>Automation</w:t>
      </w:r>
    </w:p>
    <w:p w14:paraId="08B6F6D1" w14:textId="77777777" w:rsidR="00D219B5" w:rsidRDefault="00D219B5" w:rsidP="00D219B5">
      <w:pPr>
        <w:tabs>
          <w:tab w:val="left" w:pos="1021"/>
          <w:tab w:val="left" w:pos="1134"/>
        </w:tabs>
        <w:spacing w:before="0" w:after="200" w:line="276" w:lineRule="auto"/>
        <w:ind w:left="924" w:firstLine="0"/>
        <w:contextualSpacing/>
        <w:jc w:val="left"/>
        <w:rPr>
          <w:b/>
        </w:rPr>
      </w:pPr>
    </w:p>
    <w:p w14:paraId="33571E0E" w14:textId="15B41A5C" w:rsidR="00D219B5" w:rsidRDefault="00D219B5" w:rsidP="00D219B5">
      <w:pPr>
        <w:numPr>
          <w:ilvl w:val="2"/>
          <w:numId w:val="1"/>
        </w:numPr>
        <w:tabs>
          <w:tab w:val="left" w:pos="1021"/>
          <w:tab w:val="left" w:pos="1134"/>
        </w:tabs>
        <w:spacing w:before="0" w:after="200" w:line="276" w:lineRule="auto"/>
        <w:ind w:left="1843" w:hanging="822"/>
        <w:contextualSpacing/>
        <w:jc w:val="left"/>
      </w:pPr>
      <w:r w:rsidRPr="00D219B5">
        <w:t xml:space="preserve">The Supplier shall be aware that there may be a requirement by the Buyer for the Supplier to automate their kitting processes. The Buyer will define their requirements for any automation during the Call-Off Procedure. </w:t>
      </w:r>
    </w:p>
    <w:p w14:paraId="3963FEB5" w14:textId="77777777" w:rsidR="00C22013" w:rsidRDefault="00C22013" w:rsidP="00C22013">
      <w:pPr>
        <w:tabs>
          <w:tab w:val="left" w:pos="1021"/>
          <w:tab w:val="left" w:pos="1134"/>
        </w:tabs>
        <w:spacing w:before="0" w:after="200" w:line="276" w:lineRule="auto"/>
        <w:ind w:left="1021" w:firstLine="0"/>
        <w:contextualSpacing/>
        <w:jc w:val="left"/>
      </w:pPr>
    </w:p>
    <w:p w14:paraId="152657E5" w14:textId="10575037" w:rsidR="00E61112" w:rsidRDefault="00C22013" w:rsidP="00D219B5">
      <w:pPr>
        <w:numPr>
          <w:ilvl w:val="2"/>
          <w:numId w:val="1"/>
        </w:numPr>
        <w:tabs>
          <w:tab w:val="left" w:pos="1021"/>
          <w:tab w:val="left" w:pos="1134"/>
        </w:tabs>
        <w:spacing w:before="0" w:after="200" w:line="276" w:lineRule="auto"/>
        <w:ind w:left="1843" w:hanging="822"/>
        <w:contextualSpacing/>
        <w:jc w:val="left"/>
      </w:pPr>
      <w:r w:rsidRPr="00C22013">
        <w:t xml:space="preserve">The Supplier shall </w:t>
      </w:r>
      <w:r>
        <w:t xml:space="preserve">ensure their solution is fully inclusive of </w:t>
      </w:r>
      <w:r w:rsidRPr="00C22013">
        <w:t xml:space="preserve">all facilities, labour, maintenance and capital equipment.  </w:t>
      </w:r>
    </w:p>
    <w:p w14:paraId="00AD1A43" w14:textId="77777777" w:rsidR="00C22013" w:rsidRDefault="00C22013" w:rsidP="00C22013">
      <w:pPr>
        <w:tabs>
          <w:tab w:val="left" w:pos="1021"/>
          <w:tab w:val="left" w:pos="1134"/>
        </w:tabs>
        <w:spacing w:before="0" w:after="200" w:line="276" w:lineRule="auto"/>
        <w:ind w:left="0" w:firstLine="0"/>
        <w:contextualSpacing/>
        <w:jc w:val="left"/>
      </w:pPr>
    </w:p>
    <w:p w14:paraId="1B52AEEF" w14:textId="00D0417A" w:rsidR="00C22013" w:rsidRDefault="00C22013" w:rsidP="00C22013">
      <w:pPr>
        <w:numPr>
          <w:ilvl w:val="2"/>
          <w:numId w:val="1"/>
        </w:numPr>
        <w:tabs>
          <w:tab w:val="left" w:pos="1021"/>
          <w:tab w:val="left" w:pos="1134"/>
        </w:tabs>
        <w:spacing w:before="0" w:after="200" w:line="276" w:lineRule="auto"/>
        <w:ind w:left="1843" w:hanging="822"/>
        <w:contextualSpacing/>
        <w:jc w:val="left"/>
      </w:pPr>
      <w:r w:rsidRPr="00C22013">
        <w:t xml:space="preserve">The Supplier shall be able to vary production to increase or decrease volumes in line with changing </w:t>
      </w:r>
      <w:r>
        <w:t xml:space="preserve">Buyer </w:t>
      </w:r>
      <w:r w:rsidRPr="00C22013">
        <w:t>demand and shall support any scale up of production in the event of any unexpected requirements, providing sufficient notice is given within a mutually agreed timeframe.</w:t>
      </w:r>
    </w:p>
    <w:p w14:paraId="506C8384" w14:textId="77777777" w:rsidR="000E1F00" w:rsidRPr="00C22013" w:rsidRDefault="000E1F00" w:rsidP="000E1F00">
      <w:pPr>
        <w:tabs>
          <w:tab w:val="left" w:pos="1021"/>
          <w:tab w:val="left" w:pos="1134"/>
        </w:tabs>
        <w:spacing w:before="0" w:after="200" w:line="276" w:lineRule="auto"/>
        <w:ind w:left="0" w:firstLine="0"/>
        <w:contextualSpacing/>
        <w:jc w:val="left"/>
      </w:pPr>
    </w:p>
    <w:p w14:paraId="4070205B" w14:textId="5B3AE1A6" w:rsidR="000E1F00" w:rsidRDefault="000E1F00" w:rsidP="000E1F00">
      <w:pPr>
        <w:numPr>
          <w:ilvl w:val="2"/>
          <w:numId w:val="1"/>
        </w:numPr>
        <w:tabs>
          <w:tab w:val="left" w:pos="1021"/>
          <w:tab w:val="left" w:pos="1134"/>
        </w:tabs>
        <w:spacing w:before="0" w:after="200" w:line="276" w:lineRule="auto"/>
        <w:ind w:left="1843" w:hanging="822"/>
        <w:contextualSpacing/>
        <w:jc w:val="left"/>
      </w:pPr>
      <w:r w:rsidRPr="000E1F00">
        <w:t xml:space="preserve">The Supplier shall design production lines and all associated operating procedures for the </w:t>
      </w:r>
      <w:r>
        <w:t>k</w:t>
      </w:r>
      <w:r w:rsidRPr="000E1F00">
        <w:t xml:space="preserve">itting </w:t>
      </w:r>
      <w:r>
        <w:t>s</w:t>
      </w:r>
      <w:r w:rsidRPr="000E1F00">
        <w:t xml:space="preserve">olution production, and for </w:t>
      </w:r>
      <w:r>
        <w:t>f</w:t>
      </w:r>
      <w:r w:rsidRPr="000E1F00">
        <w:t xml:space="preserve">ull </w:t>
      </w:r>
      <w:r>
        <w:t>a</w:t>
      </w:r>
      <w:r w:rsidRPr="000E1F00">
        <w:t xml:space="preserve">utomation </w:t>
      </w:r>
      <w:r>
        <w:t>k</w:t>
      </w:r>
      <w:r w:rsidRPr="000E1F00">
        <w:t xml:space="preserve">itting </w:t>
      </w:r>
      <w:r>
        <w:t>s</w:t>
      </w:r>
      <w:r w:rsidRPr="000E1F00">
        <w:t xml:space="preserve">olution production. </w:t>
      </w:r>
    </w:p>
    <w:p w14:paraId="7CEF9663" w14:textId="77777777" w:rsidR="000E1F00" w:rsidRDefault="000E1F00" w:rsidP="000E1F00">
      <w:pPr>
        <w:tabs>
          <w:tab w:val="left" w:pos="1021"/>
          <w:tab w:val="left" w:pos="1134"/>
        </w:tabs>
        <w:spacing w:before="0" w:after="200" w:line="276" w:lineRule="auto"/>
        <w:ind w:left="0" w:firstLine="0"/>
        <w:contextualSpacing/>
        <w:jc w:val="left"/>
      </w:pPr>
    </w:p>
    <w:p w14:paraId="20177F02" w14:textId="74AA69F4" w:rsidR="000E1F00" w:rsidRDefault="000E1F00" w:rsidP="00D219B5">
      <w:pPr>
        <w:numPr>
          <w:ilvl w:val="2"/>
          <w:numId w:val="1"/>
        </w:numPr>
        <w:tabs>
          <w:tab w:val="left" w:pos="1021"/>
          <w:tab w:val="left" w:pos="1134"/>
        </w:tabs>
        <w:spacing w:before="0" w:after="200" w:line="276" w:lineRule="auto"/>
        <w:ind w:left="1843" w:hanging="822"/>
        <w:contextualSpacing/>
        <w:jc w:val="left"/>
      </w:pPr>
      <w:r w:rsidRPr="000E1F00">
        <w:lastRenderedPageBreak/>
        <w:t>The Supplier shall design the production lines based on a maximum Overall Equipment Effectiveness (OEE) of 85%, to allow for operational and production downtime.</w:t>
      </w:r>
    </w:p>
    <w:p w14:paraId="198D2289" w14:textId="474B6B10" w:rsidR="00D219B5" w:rsidRDefault="00D219B5" w:rsidP="00D219B5">
      <w:pPr>
        <w:tabs>
          <w:tab w:val="left" w:pos="1021"/>
          <w:tab w:val="left" w:pos="1134"/>
        </w:tabs>
        <w:spacing w:before="0" w:after="200" w:line="276" w:lineRule="auto"/>
        <w:ind w:left="1843" w:firstLine="0"/>
        <w:contextualSpacing/>
        <w:jc w:val="left"/>
      </w:pPr>
      <w:r w:rsidRPr="00D219B5">
        <w:t xml:space="preserve"> </w:t>
      </w:r>
    </w:p>
    <w:p w14:paraId="58E43ED6" w14:textId="5F7D44B4" w:rsidR="00D219B5" w:rsidRDefault="00D219B5" w:rsidP="00D219B5">
      <w:pPr>
        <w:numPr>
          <w:ilvl w:val="0"/>
          <w:numId w:val="1"/>
        </w:numPr>
        <w:tabs>
          <w:tab w:val="left" w:pos="1021"/>
          <w:tab w:val="left" w:pos="1134"/>
        </w:tabs>
        <w:spacing w:before="0" w:after="200" w:line="276" w:lineRule="auto"/>
        <w:contextualSpacing/>
        <w:jc w:val="left"/>
        <w:rPr>
          <w:b/>
        </w:rPr>
      </w:pPr>
      <w:r w:rsidRPr="00D219B5">
        <w:rPr>
          <w:b/>
        </w:rPr>
        <w:t>Lot 3c - Transport and Distribution Mandatory Requirements</w:t>
      </w:r>
    </w:p>
    <w:p w14:paraId="63C19337" w14:textId="77777777" w:rsidR="00D219B5" w:rsidRDefault="00D219B5" w:rsidP="00D219B5">
      <w:pPr>
        <w:tabs>
          <w:tab w:val="left" w:pos="1021"/>
          <w:tab w:val="left" w:pos="1134"/>
        </w:tabs>
        <w:spacing w:before="0" w:after="200" w:line="276" w:lineRule="auto"/>
        <w:ind w:left="360" w:firstLine="0"/>
        <w:contextualSpacing/>
        <w:jc w:val="left"/>
        <w:rPr>
          <w:b/>
        </w:rPr>
      </w:pPr>
    </w:p>
    <w:p w14:paraId="6EFC48AF" w14:textId="4FEA1104" w:rsidR="00D219B5" w:rsidRDefault="00D219B5" w:rsidP="00D219B5">
      <w:pPr>
        <w:numPr>
          <w:ilvl w:val="1"/>
          <w:numId w:val="1"/>
        </w:numPr>
        <w:tabs>
          <w:tab w:val="left" w:pos="1021"/>
          <w:tab w:val="left" w:pos="1134"/>
        </w:tabs>
        <w:spacing w:before="0" w:after="200" w:line="276" w:lineRule="auto"/>
        <w:ind w:left="924" w:hanging="567"/>
        <w:contextualSpacing/>
        <w:jc w:val="left"/>
        <w:rPr>
          <w:b/>
        </w:rPr>
      </w:pPr>
      <w:r w:rsidRPr="00D219B5">
        <w:rPr>
          <w:b/>
        </w:rPr>
        <w:t>Transport Regulations</w:t>
      </w:r>
    </w:p>
    <w:p w14:paraId="619BA0E4" w14:textId="77777777" w:rsidR="00D219B5" w:rsidRDefault="00D219B5" w:rsidP="00D219B5">
      <w:pPr>
        <w:tabs>
          <w:tab w:val="left" w:pos="1021"/>
          <w:tab w:val="left" w:pos="1134"/>
        </w:tabs>
        <w:spacing w:before="0" w:after="200" w:line="276" w:lineRule="auto"/>
        <w:ind w:left="924" w:firstLine="0"/>
        <w:contextualSpacing/>
        <w:jc w:val="left"/>
        <w:rPr>
          <w:b/>
        </w:rPr>
      </w:pPr>
    </w:p>
    <w:p w14:paraId="45FAF973" w14:textId="78ACB50E" w:rsidR="00D219B5" w:rsidRDefault="00D219B5" w:rsidP="00D219B5">
      <w:pPr>
        <w:numPr>
          <w:ilvl w:val="2"/>
          <w:numId w:val="1"/>
        </w:numPr>
        <w:tabs>
          <w:tab w:val="left" w:pos="1021"/>
          <w:tab w:val="left" w:pos="1134"/>
        </w:tabs>
        <w:spacing w:before="0" w:after="200" w:line="276" w:lineRule="auto"/>
        <w:ind w:left="1843" w:hanging="822"/>
        <w:contextualSpacing/>
        <w:jc w:val="left"/>
      </w:pPr>
      <w:r w:rsidRPr="00D219B5">
        <w:t>Suppliers shall be required to ensure vehicles used in the delivery and performance of this Framework Agreement complies with the relevant transport regulations, including but not limited to:</w:t>
      </w:r>
    </w:p>
    <w:p w14:paraId="14AAD0ED" w14:textId="77777777" w:rsidR="00D219B5" w:rsidRDefault="00D219B5" w:rsidP="00D219B5">
      <w:pPr>
        <w:tabs>
          <w:tab w:val="left" w:pos="1021"/>
          <w:tab w:val="left" w:pos="1134"/>
        </w:tabs>
        <w:spacing w:before="0" w:after="200" w:line="276" w:lineRule="auto"/>
        <w:ind w:left="1843" w:firstLine="0"/>
        <w:contextualSpacing/>
        <w:jc w:val="left"/>
      </w:pPr>
    </w:p>
    <w:p w14:paraId="3BD515A8" w14:textId="167B6121" w:rsidR="00D219B5" w:rsidRDefault="00D219B5" w:rsidP="00F90915">
      <w:pPr>
        <w:numPr>
          <w:ilvl w:val="3"/>
          <w:numId w:val="1"/>
        </w:numPr>
        <w:tabs>
          <w:tab w:val="left" w:pos="1021"/>
          <w:tab w:val="left" w:pos="1134"/>
        </w:tabs>
        <w:spacing w:before="0" w:after="0" w:line="276" w:lineRule="auto"/>
        <w:ind w:left="2477" w:hanging="646"/>
        <w:jc w:val="left"/>
      </w:pPr>
      <w:r w:rsidRPr="00D219B5">
        <w:t>Vehicle Excise and Registration Act 1994 (VERA);</w:t>
      </w:r>
    </w:p>
    <w:p w14:paraId="1649E8FC" w14:textId="60481A93" w:rsidR="00D219B5" w:rsidRDefault="00D219B5" w:rsidP="00F90915">
      <w:pPr>
        <w:numPr>
          <w:ilvl w:val="3"/>
          <w:numId w:val="1"/>
        </w:numPr>
        <w:tabs>
          <w:tab w:val="left" w:pos="1021"/>
          <w:tab w:val="left" w:pos="1134"/>
        </w:tabs>
        <w:spacing w:before="0" w:after="0" w:line="276" w:lineRule="auto"/>
        <w:ind w:left="2477" w:hanging="646"/>
        <w:jc w:val="left"/>
      </w:pPr>
      <w:r w:rsidRPr="00D219B5">
        <w:t xml:space="preserve">Standard international operator’s </w:t>
      </w:r>
      <w:proofErr w:type="spellStart"/>
      <w:r w:rsidRPr="00D219B5">
        <w:t>licence</w:t>
      </w:r>
      <w:proofErr w:type="spellEnd"/>
      <w:r w:rsidRPr="00D219B5">
        <w:t xml:space="preserve"> (this applies</w:t>
      </w:r>
      <w:r w:rsidRPr="00D219B5">
        <w:tab/>
      </w:r>
      <w:r w:rsidRPr="00D219B5">
        <w:tab/>
        <w:t xml:space="preserve">to all vehicles with a gross vehicle weight rating above 3.5 </w:t>
      </w:r>
      <w:r w:rsidRPr="00D219B5">
        <w:tab/>
      </w:r>
      <w:proofErr w:type="spellStart"/>
      <w:r w:rsidRPr="00D219B5">
        <w:t>tonnes</w:t>
      </w:r>
      <w:proofErr w:type="spellEnd"/>
      <w:r w:rsidRPr="00D219B5">
        <w:t>);</w:t>
      </w:r>
    </w:p>
    <w:p w14:paraId="2046EC39" w14:textId="1C05B467" w:rsidR="00D219B5" w:rsidRDefault="00D219B5" w:rsidP="00F90915">
      <w:pPr>
        <w:numPr>
          <w:ilvl w:val="3"/>
          <w:numId w:val="1"/>
        </w:numPr>
        <w:tabs>
          <w:tab w:val="left" w:pos="1021"/>
          <w:tab w:val="left" w:pos="1134"/>
        </w:tabs>
        <w:spacing w:before="0" w:after="0" w:line="276" w:lineRule="auto"/>
        <w:ind w:left="2477" w:hanging="646"/>
        <w:jc w:val="left"/>
      </w:pPr>
      <w:r w:rsidRPr="00D219B5">
        <w:t>Certificate of Professional Competence (CPC);</w:t>
      </w:r>
    </w:p>
    <w:p w14:paraId="21E690A3" w14:textId="4E9144FD" w:rsidR="00D219B5" w:rsidRDefault="00D219B5" w:rsidP="00F90915">
      <w:pPr>
        <w:numPr>
          <w:ilvl w:val="3"/>
          <w:numId w:val="1"/>
        </w:numPr>
        <w:tabs>
          <w:tab w:val="left" w:pos="1021"/>
          <w:tab w:val="left" w:pos="1134"/>
        </w:tabs>
        <w:spacing w:before="0" w:after="0" w:line="276" w:lineRule="auto"/>
        <w:ind w:left="2477" w:hanging="646"/>
        <w:jc w:val="left"/>
      </w:pPr>
      <w:r w:rsidRPr="00D219B5">
        <w:t xml:space="preserve">Obtain the correct operating </w:t>
      </w:r>
      <w:proofErr w:type="spellStart"/>
      <w:r w:rsidRPr="00D219B5">
        <w:t>licences</w:t>
      </w:r>
      <w:proofErr w:type="spellEnd"/>
      <w:r w:rsidRPr="00D219B5">
        <w:t xml:space="preserve"> for transporting goods;</w:t>
      </w:r>
    </w:p>
    <w:p w14:paraId="36108A68" w14:textId="1E24E5E6" w:rsidR="00D219B5" w:rsidRDefault="00D219B5" w:rsidP="00F90915">
      <w:pPr>
        <w:numPr>
          <w:ilvl w:val="3"/>
          <w:numId w:val="1"/>
        </w:numPr>
        <w:tabs>
          <w:tab w:val="left" w:pos="1021"/>
          <w:tab w:val="left" w:pos="1134"/>
        </w:tabs>
        <w:spacing w:before="0" w:after="0" w:line="276" w:lineRule="auto"/>
        <w:ind w:left="2477" w:hanging="646"/>
        <w:jc w:val="left"/>
      </w:pPr>
      <w:r>
        <w:t xml:space="preserve">International road haulage, </w:t>
      </w:r>
      <w:hyperlink r:id="rId9">
        <w:r>
          <w:rPr>
            <w:color w:val="1155CC"/>
            <w:u w:val="single"/>
          </w:rPr>
          <w:t>gov.uk guidance</w:t>
        </w:r>
      </w:hyperlink>
      <w:r>
        <w:t>;</w:t>
      </w:r>
    </w:p>
    <w:p w14:paraId="08946B2B" w14:textId="3846EB52" w:rsidR="00D219B5" w:rsidRPr="00D219B5" w:rsidRDefault="00D219B5" w:rsidP="00F90915">
      <w:pPr>
        <w:numPr>
          <w:ilvl w:val="3"/>
          <w:numId w:val="1"/>
        </w:numPr>
        <w:tabs>
          <w:tab w:val="left" w:pos="1021"/>
          <w:tab w:val="left" w:pos="1134"/>
        </w:tabs>
        <w:spacing w:before="0" w:after="0" w:line="276" w:lineRule="auto"/>
        <w:ind w:left="2477" w:hanging="646"/>
        <w:contextualSpacing/>
        <w:jc w:val="left"/>
      </w:pPr>
      <w:r>
        <w:rPr>
          <w:color w:val="222222"/>
        </w:rPr>
        <w:t>C</w:t>
      </w:r>
      <w:r>
        <w:t xml:space="preserve">ommercial vehicle safety and maintenance </w:t>
      </w:r>
      <w:hyperlink r:id="rId10">
        <w:r>
          <w:rPr>
            <w:color w:val="1155CC"/>
            <w:u w:val="single"/>
          </w:rPr>
          <w:t>guide</w:t>
        </w:r>
      </w:hyperlink>
      <w:r>
        <w:rPr>
          <w:color w:val="1155CC"/>
          <w:u w:val="single"/>
        </w:rPr>
        <w:t>.</w:t>
      </w:r>
    </w:p>
    <w:p w14:paraId="13BE6E67" w14:textId="77777777" w:rsidR="00D219B5" w:rsidRPr="00D219B5" w:rsidRDefault="00D219B5" w:rsidP="00D219B5">
      <w:pPr>
        <w:tabs>
          <w:tab w:val="left" w:pos="1021"/>
          <w:tab w:val="left" w:pos="1134"/>
        </w:tabs>
        <w:spacing w:before="0" w:after="200" w:line="276" w:lineRule="auto"/>
        <w:ind w:left="2477" w:firstLine="0"/>
        <w:contextualSpacing/>
        <w:jc w:val="left"/>
      </w:pPr>
    </w:p>
    <w:p w14:paraId="6364D859" w14:textId="4C065B10" w:rsidR="00D219B5" w:rsidRDefault="00D219B5" w:rsidP="00D219B5">
      <w:pPr>
        <w:numPr>
          <w:ilvl w:val="1"/>
          <w:numId w:val="1"/>
        </w:numPr>
        <w:tabs>
          <w:tab w:val="left" w:pos="1021"/>
          <w:tab w:val="left" w:pos="1134"/>
        </w:tabs>
        <w:spacing w:before="0" w:after="200" w:line="276" w:lineRule="auto"/>
        <w:ind w:left="924" w:hanging="567"/>
        <w:contextualSpacing/>
        <w:jc w:val="left"/>
        <w:rPr>
          <w:b/>
        </w:rPr>
      </w:pPr>
      <w:r w:rsidRPr="00D219B5">
        <w:rPr>
          <w:b/>
        </w:rPr>
        <w:t>Transport Requirements</w:t>
      </w:r>
    </w:p>
    <w:p w14:paraId="2AE05758" w14:textId="77777777" w:rsidR="00D219B5" w:rsidRDefault="00D219B5" w:rsidP="00D219B5">
      <w:pPr>
        <w:tabs>
          <w:tab w:val="left" w:pos="1021"/>
          <w:tab w:val="left" w:pos="1134"/>
        </w:tabs>
        <w:spacing w:before="0" w:after="200" w:line="276" w:lineRule="auto"/>
        <w:ind w:left="924" w:firstLine="0"/>
        <w:contextualSpacing/>
        <w:jc w:val="left"/>
        <w:rPr>
          <w:b/>
        </w:rPr>
      </w:pPr>
    </w:p>
    <w:p w14:paraId="6AD6C311" w14:textId="49305CFB" w:rsidR="00D219B5" w:rsidRDefault="00D219B5" w:rsidP="00D219B5">
      <w:pPr>
        <w:numPr>
          <w:ilvl w:val="2"/>
          <w:numId w:val="1"/>
        </w:numPr>
        <w:tabs>
          <w:tab w:val="left" w:pos="1021"/>
          <w:tab w:val="left" w:pos="1134"/>
        </w:tabs>
        <w:spacing w:before="0" w:after="200" w:line="276" w:lineRule="auto"/>
        <w:ind w:left="1843" w:hanging="822"/>
        <w:contextualSpacing/>
        <w:jc w:val="left"/>
      </w:pPr>
      <w:r w:rsidRPr="00D219B5">
        <w:t>The Supplier shall be required to collect and transport any size, weight or quantity of items, which will be defined by the Buyer during the Call-Off procedure. Items may include but will not be limited to:</w:t>
      </w:r>
    </w:p>
    <w:p w14:paraId="0956BB99" w14:textId="77777777" w:rsidR="00D219B5" w:rsidRDefault="00D219B5" w:rsidP="00D219B5">
      <w:pPr>
        <w:tabs>
          <w:tab w:val="left" w:pos="1021"/>
          <w:tab w:val="left" w:pos="1134"/>
        </w:tabs>
        <w:spacing w:before="0" w:after="200" w:line="276" w:lineRule="auto"/>
        <w:ind w:left="1843" w:firstLine="0"/>
        <w:contextualSpacing/>
        <w:jc w:val="left"/>
      </w:pPr>
    </w:p>
    <w:p w14:paraId="65A38E4E" w14:textId="19174C8D" w:rsidR="00D219B5" w:rsidRDefault="00D219B5" w:rsidP="00D219B5">
      <w:pPr>
        <w:numPr>
          <w:ilvl w:val="3"/>
          <w:numId w:val="1"/>
        </w:numPr>
        <w:tabs>
          <w:tab w:val="left" w:pos="1021"/>
          <w:tab w:val="left" w:pos="1134"/>
        </w:tabs>
        <w:spacing w:before="0" w:after="200" w:line="276" w:lineRule="auto"/>
        <w:ind w:left="2477" w:hanging="646"/>
        <w:contextualSpacing/>
        <w:jc w:val="left"/>
      </w:pPr>
      <w:r w:rsidRPr="00D219B5">
        <w:t>Parcels;</w:t>
      </w:r>
    </w:p>
    <w:p w14:paraId="2DE0872E" w14:textId="5AFE356B" w:rsidR="00D219B5" w:rsidRDefault="00D219B5" w:rsidP="00D219B5">
      <w:pPr>
        <w:numPr>
          <w:ilvl w:val="3"/>
          <w:numId w:val="1"/>
        </w:numPr>
        <w:tabs>
          <w:tab w:val="left" w:pos="1021"/>
          <w:tab w:val="left" w:pos="1134"/>
        </w:tabs>
        <w:spacing w:before="0" w:after="200" w:line="276" w:lineRule="auto"/>
        <w:ind w:left="2477" w:hanging="646"/>
        <w:contextualSpacing/>
        <w:jc w:val="left"/>
      </w:pPr>
      <w:r w:rsidRPr="00D219B5">
        <w:t>Cartons;</w:t>
      </w:r>
    </w:p>
    <w:p w14:paraId="655438FD" w14:textId="782591F4" w:rsidR="00D219B5" w:rsidRDefault="00D219B5" w:rsidP="00D219B5">
      <w:pPr>
        <w:numPr>
          <w:ilvl w:val="3"/>
          <w:numId w:val="1"/>
        </w:numPr>
        <w:tabs>
          <w:tab w:val="left" w:pos="1021"/>
          <w:tab w:val="left" w:pos="1134"/>
        </w:tabs>
        <w:spacing w:before="0" w:after="200" w:line="276" w:lineRule="auto"/>
        <w:ind w:left="2477" w:hanging="646"/>
        <w:contextualSpacing/>
        <w:jc w:val="left"/>
      </w:pPr>
      <w:r w:rsidRPr="00D219B5">
        <w:t>Pallets;</w:t>
      </w:r>
    </w:p>
    <w:p w14:paraId="545D2B72" w14:textId="536B89FD" w:rsidR="00D219B5" w:rsidRDefault="00D219B5" w:rsidP="00D219B5">
      <w:pPr>
        <w:numPr>
          <w:ilvl w:val="3"/>
          <w:numId w:val="1"/>
        </w:numPr>
        <w:tabs>
          <w:tab w:val="left" w:pos="1021"/>
          <w:tab w:val="left" w:pos="1134"/>
        </w:tabs>
        <w:spacing w:before="0" w:after="200" w:line="276" w:lineRule="auto"/>
        <w:ind w:left="2477" w:hanging="646"/>
        <w:contextualSpacing/>
        <w:jc w:val="left"/>
      </w:pPr>
      <w:r w:rsidRPr="00D219B5">
        <w:t>Irregularly shaped items.</w:t>
      </w:r>
    </w:p>
    <w:p w14:paraId="5F998BE5" w14:textId="77777777" w:rsidR="00D219B5" w:rsidRDefault="00D219B5" w:rsidP="00D219B5">
      <w:pPr>
        <w:tabs>
          <w:tab w:val="left" w:pos="1021"/>
          <w:tab w:val="left" w:pos="1134"/>
        </w:tabs>
        <w:spacing w:before="0" w:after="200" w:line="276" w:lineRule="auto"/>
        <w:ind w:left="2477" w:firstLine="0"/>
        <w:contextualSpacing/>
        <w:jc w:val="left"/>
      </w:pPr>
    </w:p>
    <w:p w14:paraId="11D27F55" w14:textId="4F1AA095" w:rsidR="00D219B5" w:rsidRDefault="00D219B5" w:rsidP="00D219B5">
      <w:pPr>
        <w:numPr>
          <w:ilvl w:val="2"/>
          <w:numId w:val="1"/>
        </w:numPr>
        <w:tabs>
          <w:tab w:val="left" w:pos="1021"/>
          <w:tab w:val="left" w:pos="1134"/>
        </w:tabs>
        <w:spacing w:before="0" w:after="200" w:line="276" w:lineRule="auto"/>
        <w:ind w:left="1843" w:hanging="822"/>
        <w:contextualSpacing/>
        <w:jc w:val="left"/>
      </w:pPr>
      <w:r w:rsidRPr="00D219B5">
        <w:t>The Supplier shall be aware that there may be a requirement for items to</w:t>
      </w:r>
      <w:r>
        <w:t xml:space="preserve"> </w:t>
      </w:r>
      <w:r w:rsidRPr="00D219B5">
        <w:t>be moved requiring temperature controlled or temperature monitored vehicles, the Buyer will define their exact requirements during the Call</w:t>
      </w:r>
      <w:r>
        <w:t>-</w:t>
      </w:r>
      <w:r w:rsidRPr="00D219B5">
        <w:t xml:space="preserve"> Off </w:t>
      </w:r>
      <w:r>
        <w:t>P</w:t>
      </w:r>
      <w:r w:rsidRPr="00D219B5">
        <w:t>rocedure.</w:t>
      </w:r>
    </w:p>
    <w:p w14:paraId="4B8F4FB1" w14:textId="77777777" w:rsidR="00D219B5" w:rsidRDefault="00D219B5" w:rsidP="00D219B5">
      <w:pPr>
        <w:tabs>
          <w:tab w:val="left" w:pos="1021"/>
          <w:tab w:val="left" w:pos="1134"/>
        </w:tabs>
        <w:spacing w:before="0" w:after="200" w:line="276" w:lineRule="auto"/>
        <w:ind w:left="1843" w:firstLine="0"/>
        <w:contextualSpacing/>
        <w:jc w:val="left"/>
      </w:pPr>
    </w:p>
    <w:p w14:paraId="6E641C63" w14:textId="45F926AF" w:rsidR="00D219B5" w:rsidRDefault="00D219B5" w:rsidP="00D219B5">
      <w:pPr>
        <w:numPr>
          <w:ilvl w:val="2"/>
          <w:numId w:val="1"/>
        </w:numPr>
        <w:tabs>
          <w:tab w:val="left" w:pos="1021"/>
          <w:tab w:val="left" w:pos="1134"/>
        </w:tabs>
        <w:spacing w:before="0" w:after="200" w:line="276" w:lineRule="auto"/>
        <w:ind w:left="1843" w:hanging="822"/>
        <w:contextualSpacing/>
        <w:jc w:val="left"/>
      </w:pPr>
      <w:r>
        <w:t>The Supplier shall be capable of providing any specialist vehicles for the delivery of the Buyers requirements which may include, but not be limited to:</w:t>
      </w:r>
    </w:p>
    <w:p w14:paraId="024DE3E4" w14:textId="77777777" w:rsidR="00D219B5" w:rsidRDefault="00D219B5" w:rsidP="00D219B5">
      <w:pPr>
        <w:tabs>
          <w:tab w:val="left" w:pos="1021"/>
          <w:tab w:val="left" w:pos="1134"/>
        </w:tabs>
        <w:spacing w:before="0" w:after="200" w:line="276" w:lineRule="auto"/>
        <w:ind w:left="1277" w:firstLine="0"/>
        <w:contextualSpacing/>
        <w:jc w:val="left"/>
      </w:pPr>
    </w:p>
    <w:p w14:paraId="1E5F7510" w14:textId="1C66983F" w:rsidR="00D219B5" w:rsidRDefault="00D219B5" w:rsidP="00D219B5">
      <w:pPr>
        <w:numPr>
          <w:ilvl w:val="3"/>
          <w:numId w:val="1"/>
        </w:numPr>
        <w:tabs>
          <w:tab w:val="left" w:pos="1021"/>
          <w:tab w:val="left" w:pos="1134"/>
        </w:tabs>
        <w:spacing w:before="0" w:after="200" w:line="276" w:lineRule="auto"/>
        <w:ind w:left="2477" w:hanging="646"/>
        <w:contextualSpacing/>
        <w:jc w:val="left"/>
      </w:pPr>
      <w:r w:rsidRPr="00D219B5">
        <w:t>Skeletal trailers;</w:t>
      </w:r>
    </w:p>
    <w:p w14:paraId="26EB62FF" w14:textId="4F1F1E76" w:rsidR="00D219B5" w:rsidRDefault="00D219B5" w:rsidP="00D219B5">
      <w:pPr>
        <w:numPr>
          <w:ilvl w:val="3"/>
          <w:numId w:val="1"/>
        </w:numPr>
        <w:tabs>
          <w:tab w:val="left" w:pos="1021"/>
          <w:tab w:val="left" w:pos="1134"/>
        </w:tabs>
        <w:spacing w:before="0" w:after="200" w:line="276" w:lineRule="auto"/>
        <w:ind w:left="2477" w:hanging="646"/>
        <w:contextualSpacing/>
        <w:jc w:val="left"/>
      </w:pPr>
      <w:r w:rsidRPr="00D219B5">
        <w:lastRenderedPageBreak/>
        <w:t>Fork lift trucks;</w:t>
      </w:r>
    </w:p>
    <w:p w14:paraId="77E07D17" w14:textId="4D2A4273" w:rsidR="00D219B5" w:rsidRDefault="00D219B5" w:rsidP="00D219B5">
      <w:pPr>
        <w:numPr>
          <w:ilvl w:val="3"/>
          <w:numId w:val="1"/>
        </w:numPr>
        <w:tabs>
          <w:tab w:val="left" w:pos="1021"/>
          <w:tab w:val="left" w:pos="1134"/>
        </w:tabs>
        <w:spacing w:before="0" w:after="200" w:line="276" w:lineRule="auto"/>
        <w:ind w:left="2477" w:hanging="646"/>
        <w:contextualSpacing/>
        <w:jc w:val="left"/>
      </w:pPr>
      <w:r w:rsidRPr="00D219B5">
        <w:t>Lorry mounted cranes</w:t>
      </w:r>
      <w:r w:rsidR="00E823EF">
        <w:t>.</w:t>
      </w:r>
    </w:p>
    <w:p w14:paraId="1C5A329D" w14:textId="77777777" w:rsidR="00D219B5" w:rsidRDefault="00D219B5" w:rsidP="00D219B5">
      <w:pPr>
        <w:tabs>
          <w:tab w:val="left" w:pos="1021"/>
          <w:tab w:val="left" w:pos="1134"/>
        </w:tabs>
        <w:spacing w:before="0" w:after="200" w:line="276" w:lineRule="auto"/>
        <w:ind w:left="2477" w:firstLine="0"/>
        <w:contextualSpacing/>
        <w:jc w:val="left"/>
      </w:pPr>
    </w:p>
    <w:p w14:paraId="17B66C6B" w14:textId="370FA5D8" w:rsidR="00D219B5" w:rsidRDefault="00D219B5" w:rsidP="00D219B5">
      <w:pPr>
        <w:numPr>
          <w:ilvl w:val="2"/>
          <w:numId w:val="1"/>
        </w:numPr>
        <w:tabs>
          <w:tab w:val="left" w:pos="1021"/>
          <w:tab w:val="left" w:pos="1134"/>
        </w:tabs>
        <w:spacing w:before="0" w:after="200" w:line="276" w:lineRule="auto"/>
        <w:ind w:left="1843" w:hanging="822"/>
        <w:contextualSpacing/>
        <w:jc w:val="left"/>
      </w:pPr>
      <w:r w:rsidRPr="00D219B5">
        <w:t>The Supplier shall be responsible for and provide assurances to the Buyers in respect of all vehicles used in the delivery of this Framework Agreement.</w:t>
      </w:r>
      <w:r>
        <w:t xml:space="preserve"> </w:t>
      </w:r>
      <w:r w:rsidRPr="00D219B5">
        <w:t>This will include identification of driver responsibilities and processes in place to ensure adherence to security policies, a process of reporting</w:t>
      </w:r>
      <w:r>
        <w:t xml:space="preserve"> </w:t>
      </w:r>
      <w:r w:rsidRPr="00D219B5">
        <w:t>failures to comply with the driver security responsibilities.</w:t>
      </w:r>
    </w:p>
    <w:p w14:paraId="6E5A2868" w14:textId="77777777" w:rsidR="00D219B5" w:rsidRDefault="00D219B5" w:rsidP="00D219B5">
      <w:pPr>
        <w:tabs>
          <w:tab w:val="left" w:pos="1021"/>
          <w:tab w:val="left" w:pos="1134"/>
        </w:tabs>
        <w:spacing w:before="0" w:after="200" w:line="276" w:lineRule="auto"/>
        <w:ind w:left="1843" w:firstLine="0"/>
        <w:contextualSpacing/>
        <w:jc w:val="left"/>
      </w:pPr>
    </w:p>
    <w:p w14:paraId="0510B5DE" w14:textId="7C3213EB" w:rsidR="00D219B5" w:rsidRDefault="00D219B5" w:rsidP="004463D1">
      <w:pPr>
        <w:numPr>
          <w:ilvl w:val="2"/>
          <w:numId w:val="1"/>
        </w:numPr>
        <w:tabs>
          <w:tab w:val="left" w:pos="1021"/>
          <w:tab w:val="left" w:pos="1134"/>
        </w:tabs>
        <w:spacing w:before="0" w:after="200" w:line="276" w:lineRule="auto"/>
        <w:ind w:left="1843" w:hanging="822"/>
        <w:contextualSpacing/>
        <w:jc w:val="left"/>
      </w:pPr>
      <w:r>
        <w:t>The Supplier shall ensure that they can provide a variety of roadworthy</w:t>
      </w:r>
      <w:r w:rsidR="004463D1">
        <w:t xml:space="preserve"> </w:t>
      </w:r>
      <w:r>
        <w:t>vehicles types and sizes to provide the security and safety requirements in</w:t>
      </w:r>
      <w:r w:rsidR="004463D1">
        <w:t xml:space="preserve"> </w:t>
      </w:r>
      <w:r>
        <w:t xml:space="preserve">Lot 3c using its own resources or those of a partner </w:t>
      </w:r>
      <w:proofErr w:type="spellStart"/>
      <w:r>
        <w:t>organisation</w:t>
      </w:r>
      <w:proofErr w:type="spellEnd"/>
      <w:r>
        <w:t xml:space="preserve">(s). </w:t>
      </w:r>
    </w:p>
    <w:p w14:paraId="28331D74" w14:textId="77777777" w:rsidR="004463D1" w:rsidRDefault="004463D1" w:rsidP="004463D1">
      <w:pPr>
        <w:tabs>
          <w:tab w:val="left" w:pos="1021"/>
          <w:tab w:val="left" w:pos="1134"/>
        </w:tabs>
        <w:spacing w:before="0" w:after="200" w:line="276" w:lineRule="auto"/>
        <w:ind w:left="1277" w:firstLine="0"/>
        <w:contextualSpacing/>
        <w:jc w:val="left"/>
      </w:pPr>
    </w:p>
    <w:p w14:paraId="2B8F6482" w14:textId="13C6E1E4" w:rsidR="00D219B5" w:rsidRDefault="00D219B5" w:rsidP="004463D1">
      <w:pPr>
        <w:numPr>
          <w:ilvl w:val="2"/>
          <w:numId w:val="1"/>
        </w:numPr>
        <w:tabs>
          <w:tab w:val="left" w:pos="1021"/>
          <w:tab w:val="left" w:pos="1134"/>
        </w:tabs>
        <w:spacing w:before="0" w:afterLines="200" w:after="480" w:line="276" w:lineRule="auto"/>
        <w:ind w:left="1843" w:hanging="822"/>
        <w:contextualSpacing/>
        <w:jc w:val="left"/>
      </w:pPr>
      <w:r>
        <w:t>Examples of vehicles that may be required, but not limited to:</w:t>
      </w:r>
    </w:p>
    <w:p w14:paraId="4FD493A9" w14:textId="77777777" w:rsidR="004463D1" w:rsidRDefault="004463D1" w:rsidP="004463D1">
      <w:pPr>
        <w:tabs>
          <w:tab w:val="left" w:pos="1021"/>
          <w:tab w:val="left" w:pos="1134"/>
        </w:tabs>
        <w:spacing w:before="0" w:after="200" w:line="276" w:lineRule="auto"/>
        <w:ind w:left="1843" w:firstLine="0"/>
        <w:contextualSpacing/>
        <w:jc w:val="left"/>
      </w:pPr>
    </w:p>
    <w:p w14:paraId="0E2DD689" w14:textId="275C8684" w:rsidR="004463D1" w:rsidRDefault="004463D1" w:rsidP="004463D1">
      <w:pPr>
        <w:numPr>
          <w:ilvl w:val="3"/>
          <w:numId w:val="1"/>
        </w:numPr>
        <w:tabs>
          <w:tab w:val="left" w:pos="1021"/>
          <w:tab w:val="left" w:pos="1134"/>
        </w:tabs>
        <w:spacing w:before="0" w:after="200" w:line="276" w:lineRule="auto"/>
        <w:ind w:left="2477" w:hanging="646"/>
        <w:contextualSpacing/>
        <w:jc w:val="left"/>
      </w:pPr>
      <w:r w:rsidRPr="004463D1">
        <w:t>Vehicles with Global Positioning System (GPS);</w:t>
      </w:r>
    </w:p>
    <w:p w14:paraId="23A1489A" w14:textId="466D9523" w:rsidR="004463D1" w:rsidRDefault="004463D1" w:rsidP="004463D1">
      <w:pPr>
        <w:numPr>
          <w:ilvl w:val="3"/>
          <w:numId w:val="1"/>
        </w:numPr>
        <w:tabs>
          <w:tab w:val="left" w:pos="1021"/>
          <w:tab w:val="left" w:pos="1134"/>
        </w:tabs>
        <w:spacing w:before="0" w:after="200" w:line="276" w:lineRule="auto"/>
        <w:ind w:left="2477" w:hanging="646"/>
        <w:contextualSpacing/>
        <w:jc w:val="left"/>
      </w:pPr>
      <w:r w:rsidRPr="004463D1">
        <w:t>Temperature controlled vehicles</w:t>
      </w:r>
      <w:r>
        <w:t>;</w:t>
      </w:r>
    </w:p>
    <w:p w14:paraId="74FF3761" w14:textId="553ECC1E" w:rsidR="004463D1" w:rsidRDefault="004463D1" w:rsidP="004463D1">
      <w:pPr>
        <w:numPr>
          <w:ilvl w:val="3"/>
          <w:numId w:val="1"/>
        </w:numPr>
        <w:tabs>
          <w:tab w:val="left" w:pos="1021"/>
          <w:tab w:val="left" w:pos="1134"/>
        </w:tabs>
        <w:spacing w:before="0" w:after="200" w:line="276" w:lineRule="auto"/>
        <w:ind w:left="2477" w:hanging="646"/>
        <w:contextualSpacing/>
        <w:jc w:val="left"/>
      </w:pPr>
      <w:r w:rsidRPr="004463D1">
        <w:t>Vehicles with a tail lift;</w:t>
      </w:r>
    </w:p>
    <w:p w14:paraId="65296B72" w14:textId="5EB90DC5" w:rsidR="004463D1" w:rsidRDefault="004463D1" w:rsidP="004463D1">
      <w:pPr>
        <w:numPr>
          <w:ilvl w:val="3"/>
          <w:numId w:val="1"/>
        </w:numPr>
        <w:tabs>
          <w:tab w:val="left" w:pos="1021"/>
          <w:tab w:val="left" w:pos="1134"/>
        </w:tabs>
        <w:spacing w:before="0" w:after="200" w:line="276" w:lineRule="auto"/>
        <w:ind w:left="2477" w:hanging="646"/>
        <w:contextualSpacing/>
        <w:jc w:val="left"/>
      </w:pPr>
      <w:r w:rsidRPr="004463D1">
        <w:t>Vehicles fitted with anti-theft devices</w:t>
      </w:r>
      <w:r>
        <w:t>.</w:t>
      </w:r>
    </w:p>
    <w:p w14:paraId="7C522AAF" w14:textId="77777777" w:rsidR="00E823EF" w:rsidRDefault="00E823EF" w:rsidP="00E823EF">
      <w:pPr>
        <w:tabs>
          <w:tab w:val="left" w:pos="1021"/>
          <w:tab w:val="left" w:pos="1134"/>
        </w:tabs>
        <w:spacing w:before="0" w:after="200" w:line="276" w:lineRule="auto"/>
        <w:ind w:left="2477" w:firstLine="0"/>
        <w:contextualSpacing/>
        <w:jc w:val="left"/>
      </w:pPr>
    </w:p>
    <w:p w14:paraId="79FB64AF" w14:textId="1DABF886" w:rsidR="00E823EF" w:rsidRPr="007B57AC" w:rsidRDefault="00E823EF" w:rsidP="00E823EF">
      <w:pPr>
        <w:numPr>
          <w:ilvl w:val="2"/>
          <w:numId w:val="1"/>
        </w:numPr>
        <w:tabs>
          <w:tab w:val="left" w:pos="1021"/>
          <w:tab w:val="left" w:pos="1134"/>
        </w:tabs>
        <w:spacing w:before="0" w:after="200" w:line="276" w:lineRule="auto"/>
        <w:ind w:left="1667" w:hanging="646"/>
        <w:contextualSpacing/>
        <w:jc w:val="left"/>
      </w:pPr>
      <w:r w:rsidRPr="007B57AC">
        <w:t xml:space="preserve">The Supplier shall be aware the Buyer may request use </w:t>
      </w:r>
      <w:r w:rsidR="00D6515F" w:rsidRPr="007B57AC">
        <w:t>of the</w:t>
      </w:r>
      <w:r w:rsidRPr="007B57AC">
        <w:t xml:space="preserve"> following infrastructures</w:t>
      </w:r>
      <w:r w:rsidR="00D6515F" w:rsidRPr="007B57AC">
        <w:t xml:space="preserve"> (or a combination of) </w:t>
      </w:r>
      <w:r w:rsidRPr="007B57AC">
        <w:t>to deliver their requirements</w:t>
      </w:r>
      <w:r w:rsidR="00D6515F" w:rsidRPr="007B57AC">
        <w:t xml:space="preserve">. This </w:t>
      </w:r>
      <w:r w:rsidRPr="007B57AC">
        <w:t>may include but not be limited to:</w:t>
      </w:r>
    </w:p>
    <w:p w14:paraId="44557137" w14:textId="77777777" w:rsidR="00E823EF" w:rsidRPr="007B57AC" w:rsidRDefault="00E823EF" w:rsidP="00E823EF">
      <w:pPr>
        <w:tabs>
          <w:tab w:val="left" w:pos="1021"/>
          <w:tab w:val="left" w:pos="1134"/>
        </w:tabs>
        <w:spacing w:before="0" w:after="200" w:line="276" w:lineRule="auto"/>
        <w:ind w:left="1781" w:firstLine="0"/>
        <w:contextualSpacing/>
        <w:jc w:val="left"/>
      </w:pPr>
    </w:p>
    <w:p w14:paraId="29513732" w14:textId="77777777" w:rsidR="00E823EF" w:rsidRPr="007B57AC" w:rsidRDefault="00E823EF" w:rsidP="00E823EF">
      <w:pPr>
        <w:numPr>
          <w:ilvl w:val="3"/>
          <w:numId w:val="1"/>
        </w:numPr>
        <w:tabs>
          <w:tab w:val="left" w:pos="1021"/>
          <w:tab w:val="left" w:pos="1134"/>
        </w:tabs>
        <w:spacing w:before="0" w:after="200" w:line="276" w:lineRule="auto"/>
        <w:ind w:left="2477" w:hanging="646"/>
        <w:contextualSpacing/>
        <w:jc w:val="left"/>
      </w:pPr>
      <w:r w:rsidRPr="007B57AC">
        <w:t>General User Shared Network(s);</w:t>
      </w:r>
    </w:p>
    <w:p w14:paraId="34562D12" w14:textId="64987CC8" w:rsidR="00E823EF" w:rsidRPr="007B57AC" w:rsidRDefault="00E823EF" w:rsidP="00E823EF">
      <w:pPr>
        <w:numPr>
          <w:ilvl w:val="3"/>
          <w:numId w:val="1"/>
        </w:numPr>
        <w:tabs>
          <w:tab w:val="left" w:pos="1021"/>
          <w:tab w:val="left" w:pos="1134"/>
        </w:tabs>
        <w:spacing w:before="0" w:after="200" w:line="276" w:lineRule="auto"/>
        <w:ind w:left="2477" w:hanging="646"/>
        <w:contextualSpacing/>
        <w:jc w:val="left"/>
      </w:pPr>
      <w:r w:rsidRPr="007B57AC">
        <w:t>Sector Specific Restricted User Network(s);</w:t>
      </w:r>
    </w:p>
    <w:p w14:paraId="76967A3B" w14:textId="77777777" w:rsidR="00E823EF" w:rsidRPr="007B57AC" w:rsidRDefault="00E823EF" w:rsidP="00E823EF">
      <w:pPr>
        <w:numPr>
          <w:ilvl w:val="3"/>
          <w:numId w:val="1"/>
        </w:numPr>
        <w:tabs>
          <w:tab w:val="left" w:pos="1021"/>
          <w:tab w:val="left" w:pos="1134"/>
        </w:tabs>
        <w:spacing w:before="0" w:after="200" w:line="276" w:lineRule="auto"/>
        <w:ind w:left="2477" w:hanging="646"/>
        <w:contextualSpacing/>
        <w:jc w:val="left"/>
      </w:pPr>
      <w:r w:rsidRPr="007B57AC">
        <w:t>Buyer Specific Network(s).</w:t>
      </w:r>
    </w:p>
    <w:p w14:paraId="4D2A05DB" w14:textId="77777777" w:rsidR="004463D1" w:rsidRDefault="004463D1" w:rsidP="004463D1">
      <w:pPr>
        <w:tabs>
          <w:tab w:val="left" w:pos="1021"/>
          <w:tab w:val="left" w:pos="1134"/>
        </w:tabs>
        <w:spacing w:before="0" w:after="200" w:line="276" w:lineRule="auto"/>
        <w:ind w:left="2477" w:firstLine="0"/>
        <w:contextualSpacing/>
        <w:jc w:val="left"/>
      </w:pPr>
    </w:p>
    <w:p w14:paraId="533FCAD5" w14:textId="60571C4C" w:rsidR="004463D1" w:rsidRDefault="002013BF" w:rsidP="00814A73">
      <w:pPr>
        <w:numPr>
          <w:ilvl w:val="1"/>
          <w:numId w:val="1"/>
        </w:numPr>
        <w:tabs>
          <w:tab w:val="left" w:pos="1021"/>
          <w:tab w:val="left" w:pos="1134"/>
        </w:tabs>
        <w:spacing w:before="0" w:after="200" w:line="276" w:lineRule="auto"/>
        <w:ind w:left="924" w:hanging="567"/>
        <w:contextualSpacing/>
        <w:jc w:val="left"/>
        <w:rPr>
          <w:b/>
        </w:rPr>
      </w:pPr>
      <w:r w:rsidRPr="002013BF">
        <w:rPr>
          <w:b/>
        </w:rPr>
        <w:t>Vehicle Security</w:t>
      </w:r>
    </w:p>
    <w:p w14:paraId="08E58CAB" w14:textId="77777777" w:rsidR="002013BF" w:rsidRDefault="002013BF" w:rsidP="002013BF">
      <w:pPr>
        <w:tabs>
          <w:tab w:val="left" w:pos="1021"/>
          <w:tab w:val="left" w:pos="1134"/>
        </w:tabs>
        <w:spacing w:before="0" w:after="200" w:line="276" w:lineRule="auto"/>
        <w:ind w:left="924" w:firstLine="0"/>
        <w:contextualSpacing/>
        <w:jc w:val="left"/>
        <w:rPr>
          <w:b/>
        </w:rPr>
      </w:pPr>
    </w:p>
    <w:p w14:paraId="3E0D36E7" w14:textId="4590767C" w:rsidR="002013BF" w:rsidRDefault="002013BF" w:rsidP="002013BF">
      <w:pPr>
        <w:numPr>
          <w:ilvl w:val="2"/>
          <w:numId w:val="1"/>
        </w:numPr>
        <w:tabs>
          <w:tab w:val="left" w:pos="1021"/>
          <w:tab w:val="left" w:pos="1134"/>
        </w:tabs>
        <w:spacing w:before="0" w:after="200" w:line="276" w:lineRule="auto"/>
        <w:ind w:left="1843" w:hanging="822"/>
        <w:contextualSpacing/>
        <w:jc w:val="left"/>
      </w:pPr>
      <w:r w:rsidRPr="002013BF">
        <w:t>The Supplier shall, where requested by a Buyer, provide security clearance details of vehicle crew making regular deliveries to secure establishments. The Supplier may be required to supply full booking in details which may include, but not be limited to:</w:t>
      </w:r>
    </w:p>
    <w:p w14:paraId="521E4804" w14:textId="77777777" w:rsidR="002013BF" w:rsidRDefault="002013BF" w:rsidP="002013BF">
      <w:pPr>
        <w:tabs>
          <w:tab w:val="left" w:pos="1021"/>
          <w:tab w:val="left" w:pos="1134"/>
        </w:tabs>
        <w:spacing w:before="0" w:after="200" w:line="276" w:lineRule="auto"/>
        <w:ind w:left="1843" w:firstLine="0"/>
        <w:contextualSpacing/>
        <w:jc w:val="left"/>
      </w:pPr>
    </w:p>
    <w:p w14:paraId="0569C3FD" w14:textId="0CF841AE" w:rsidR="002013BF" w:rsidRDefault="002013BF" w:rsidP="002013BF">
      <w:pPr>
        <w:numPr>
          <w:ilvl w:val="3"/>
          <w:numId w:val="1"/>
        </w:numPr>
        <w:tabs>
          <w:tab w:val="left" w:pos="1021"/>
          <w:tab w:val="left" w:pos="1134"/>
        </w:tabs>
        <w:spacing w:before="0" w:after="200" w:line="276" w:lineRule="auto"/>
        <w:ind w:left="2477" w:hanging="646"/>
        <w:contextualSpacing/>
        <w:jc w:val="left"/>
      </w:pPr>
      <w:r w:rsidRPr="002013BF">
        <w:t>Vehicle details including registration</w:t>
      </w:r>
      <w:r>
        <w:t>;</w:t>
      </w:r>
    </w:p>
    <w:p w14:paraId="09E40DF6" w14:textId="6E4EE3F5" w:rsidR="002013BF" w:rsidRDefault="002013BF" w:rsidP="002013BF">
      <w:pPr>
        <w:numPr>
          <w:ilvl w:val="3"/>
          <w:numId w:val="1"/>
        </w:numPr>
        <w:tabs>
          <w:tab w:val="left" w:pos="1021"/>
          <w:tab w:val="left" w:pos="1134"/>
        </w:tabs>
        <w:spacing w:before="0" w:after="200" w:line="276" w:lineRule="auto"/>
        <w:ind w:left="2477" w:hanging="646"/>
        <w:contextualSpacing/>
        <w:jc w:val="left"/>
      </w:pPr>
      <w:r w:rsidRPr="002013BF">
        <w:t>Full driver details and estimated time of arrival;</w:t>
      </w:r>
    </w:p>
    <w:p w14:paraId="638C200B" w14:textId="123637CD" w:rsidR="002013BF" w:rsidRDefault="002013BF" w:rsidP="002013BF">
      <w:pPr>
        <w:numPr>
          <w:ilvl w:val="3"/>
          <w:numId w:val="1"/>
        </w:numPr>
        <w:tabs>
          <w:tab w:val="left" w:pos="1021"/>
          <w:tab w:val="left" w:pos="1134"/>
        </w:tabs>
        <w:spacing w:before="0" w:after="200" w:line="276" w:lineRule="auto"/>
        <w:ind w:left="2477" w:hanging="646"/>
        <w:contextualSpacing/>
        <w:jc w:val="left"/>
      </w:pPr>
      <w:r w:rsidRPr="002013BF">
        <w:t>Details of the next destination of the vehicle.</w:t>
      </w:r>
    </w:p>
    <w:p w14:paraId="45076C0B" w14:textId="77777777" w:rsidR="002013BF" w:rsidRPr="002013BF" w:rsidRDefault="002013BF" w:rsidP="002013BF">
      <w:pPr>
        <w:tabs>
          <w:tab w:val="left" w:pos="1021"/>
          <w:tab w:val="left" w:pos="1134"/>
        </w:tabs>
        <w:spacing w:before="0" w:after="200" w:line="276" w:lineRule="auto"/>
        <w:ind w:left="2477" w:firstLine="0"/>
        <w:contextualSpacing/>
        <w:jc w:val="left"/>
      </w:pPr>
    </w:p>
    <w:p w14:paraId="3F26EE74" w14:textId="53969BBA" w:rsidR="002013BF" w:rsidRDefault="002013BF" w:rsidP="002013BF">
      <w:pPr>
        <w:numPr>
          <w:ilvl w:val="2"/>
          <w:numId w:val="1"/>
        </w:numPr>
        <w:tabs>
          <w:tab w:val="left" w:pos="1021"/>
          <w:tab w:val="left" w:pos="1134"/>
        </w:tabs>
        <w:spacing w:before="0" w:after="200" w:line="276" w:lineRule="auto"/>
        <w:ind w:left="1843" w:hanging="822"/>
        <w:contextualSpacing/>
        <w:jc w:val="left"/>
      </w:pPr>
      <w:r w:rsidRPr="002013BF">
        <w:t xml:space="preserve">The Supplier shall be aware that Buyers may request additional security measures and/or additional vehicle security features to </w:t>
      </w:r>
      <w:r w:rsidRPr="002013BF">
        <w:lastRenderedPageBreak/>
        <w:t>comply with their security policy. This may include, but is not limited to:</w:t>
      </w:r>
    </w:p>
    <w:p w14:paraId="53E10244" w14:textId="77777777" w:rsidR="002013BF" w:rsidRDefault="002013BF" w:rsidP="002013BF">
      <w:pPr>
        <w:tabs>
          <w:tab w:val="left" w:pos="1021"/>
          <w:tab w:val="left" w:pos="1134"/>
        </w:tabs>
        <w:spacing w:before="0" w:after="200" w:line="276" w:lineRule="auto"/>
        <w:ind w:left="1843" w:firstLine="0"/>
        <w:contextualSpacing/>
        <w:jc w:val="left"/>
      </w:pPr>
    </w:p>
    <w:p w14:paraId="41B76F2B" w14:textId="77777777" w:rsidR="00EB15A6" w:rsidRDefault="00EB15A6" w:rsidP="00EB15A6">
      <w:pPr>
        <w:numPr>
          <w:ilvl w:val="3"/>
          <w:numId w:val="1"/>
        </w:numPr>
        <w:tabs>
          <w:tab w:val="left" w:pos="1021"/>
          <w:tab w:val="left" w:pos="1134"/>
        </w:tabs>
        <w:spacing w:before="0" w:after="200" w:line="276" w:lineRule="auto"/>
        <w:ind w:left="2477" w:hanging="646"/>
        <w:contextualSpacing/>
        <w:jc w:val="left"/>
      </w:pPr>
      <w:r w:rsidRPr="00EB15A6">
        <w:t>Additional drivers;</w:t>
      </w:r>
    </w:p>
    <w:p w14:paraId="33F3B621" w14:textId="77777777" w:rsidR="00EB15A6" w:rsidRDefault="00EB15A6" w:rsidP="00EB15A6">
      <w:pPr>
        <w:numPr>
          <w:ilvl w:val="3"/>
          <w:numId w:val="1"/>
        </w:numPr>
        <w:tabs>
          <w:tab w:val="left" w:pos="1021"/>
          <w:tab w:val="left" w:pos="1134"/>
        </w:tabs>
        <w:spacing w:before="0" w:after="200" w:line="276" w:lineRule="auto"/>
        <w:ind w:left="2477" w:hanging="646"/>
        <w:contextualSpacing/>
        <w:jc w:val="left"/>
      </w:pPr>
      <w:r w:rsidRPr="00EB15A6">
        <w:t>Non-uniformed staff;</w:t>
      </w:r>
    </w:p>
    <w:p w14:paraId="0449D03E" w14:textId="77777777" w:rsidR="00EB15A6" w:rsidRDefault="00EB15A6" w:rsidP="00EB15A6">
      <w:pPr>
        <w:numPr>
          <w:ilvl w:val="3"/>
          <w:numId w:val="1"/>
        </w:numPr>
        <w:tabs>
          <w:tab w:val="left" w:pos="1021"/>
          <w:tab w:val="left" w:pos="1134"/>
        </w:tabs>
        <w:spacing w:before="0" w:after="200" w:line="276" w:lineRule="auto"/>
        <w:ind w:left="2477" w:hanging="646"/>
        <w:contextualSpacing/>
        <w:jc w:val="left"/>
      </w:pPr>
      <w:r w:rsidRPr="00EB15A6">
        <w:t>Non-liveried vehicles;</w:t>
      </w:r>
    </w:p>
    <w:p w14:paraId="7843C7F3" w14:textId="77777777" w:rsidR="00EB15A6" w:rsidRDefault="00EB15A6" w:rsidP="00EB15A6">
      <w:pPr>
        <w:numPr>
          <w:ilvl w:val="3"/>
          <w:numId w:val="1"/>
        </w:numPr>
        <w:tabs>
          <w:tab w:val="left" w:pos="1021"/>
          <w:tab w:val="left" w:pos="1134"/>
        </w:tabs>
        <w:spacing w:before="0" w:after="200" w:line="276" w:lineRule="auto"/>
        <w:ind w:left="2477" w:hanging="646"/>
        <w:contextualSpacing/>
        <w:jc w:val="left"/>
      </w:pPr>
      <w:r w:rsidRPr="00EB15A6">
        <w:t>Caged areas;</w:t>
      </w:r>
    </w:p>
    <w:p w14:paraId="65B13F49" w14:textId="5BD5BD04" w:rsidR="00EB15A6" w:rsidRDefault="00EB15A6" w:rsidP="00EB15A6">
      <w:pPr>
        <w:numPr>
          <w:ilvl w:val="3"/>
          <w:numId w:val="1"/>
        </w:numPr>
        <w:tabs>
          <w:tab w:val="left" w:pos="1021"/>
          <w:tab w:val="left" w:pos="1134"/>
        </w:tabs>
        <w:spacing w:before="0" w:after="200" w:line="276" w:lineRule="auto"/>
        <w:ind w:left="2477" w:hanging="646"/>
        <w:contextualSpacing/>
        <w:jc w:val="left"/>
      </w:pPr>
      <w:r w:rsidRPr="00EB15A6">
        <w:t>Segregation.</w:t>
      </w:r>
    </w:p>
    <w:p w14:paraId="31C13911" w14:textId="77777777" w:rsidR="00EB15A6" w:rsidRDefault="00EB15A6" w:rsidP="00EB15A6">
      <w:pPr>
        <w:tabs>
          <w:tab w:val="left" w:pos="1021"/>
          <w:tab w:val="left" w:pos="1134"/>
        </w:tabs>
        <w:spacing w:before="0" w:after="200" w:line="276" w:lineRule="auto"/>
        <w:ind w:left="2477" w:firstLine="0"/>
        <w:contextualSpacing/>
        <w:jc w:val="left"/>
      </w:pPr>
    </w:p>
    <w:p w14:paraId="46BAC210" w14:textId="1B13F743" w:rsidR="00EB15A6" w:rsidRDefault="00EB15A6" w:rsidP="00EB15A6">
      <w:pPr>
        <w:numPr>
          <w:ilvl w:val="2"/>
          <w:numId w:val="1"/>
        </w:numPr>
        <w:tabs>
          <w:tab w:val="left" w:pos="1021"/>
          <w:tab w:val="left" w:pos="1134"/>
        </w:tabs>
        <w:spacing w:before="0" w:after="200" w:line="276" w:lineRule="auto"/>
        <w:ind w:left="1843" w:hanging="822"/>
        <w:contextualSpacing/>
        <w:jc w:val="left"/>
      </w:pPr>
      <w:r w:rsidRPr="00EB15A6">
        <w:t xml:space="preserve">The Supplier shall ensure that during collection, transportation and delivery of items that no </w:t>
      </w:r>
      <w:proofErr w:type="spellStart"/>
      <w:r w:rsidRPr="00EB15A6">
        <w:t>unauthorised</w:t>
      </w:r>
      <w:proofErr w:type="spellEnd"/>
      <w:r w:rsidRPr="00EB15A6">
        <w:t xml:space="preserve"> passengers are allowed in the vehicle or any </w:t>
      </w:r>
      <w:proofErr w:type="spellStart"/>
      <w:r w:rsidRPr="00EB15A6">
        <w:t>unauthorised</w:t>
      </w:r>
      <w:proofErr w:type="spellEnd"/>
      <w:r w:rsidRPr="00EB15A6">
        <w:t xml:space="preserve"> stops are made.</w:t>
      </w:r>
    </w:p>
    <w:p w14:paraId="68017CEF" w14:textId="77777777" w:rsidR="00E823EF" w:rsidRDefault="00E823EF" w:rsidP="00E823EF">
      <w:pPr>
        <w:tabs>
          <w:tab w:val="left" w:pos="1021"/>
          <w:tab w:val="left" w:pos="1134"/>
        </w:tabs>
        <w:spacing w:before="0" w:after="200" w:line="276" w:lineRule="auto"/>
        <w:ind w:left="1843" w:firstLine="0"/>
        <w:contextualSpacing/>
        <w:jc w:val="left"/>
      </w:pPr>
    </w:p>
    <w:p w14:paraId="4B218779" w14:textId="42EC0DA8" w:rsidR="002013BF" w:rsidRDefault="002013BF" w:rsidP="00814A73">
      <w:pPr>
        <w:numPr>
          <w:ilvl w:val="1"/>
          <w:numId w:val="1"/>
        </w:numPr>
        <w:tabs>
          <w:tab w:val="left" w:pos="1021"/>
          <w:tab w:val="left" w:pos="1134"/>
        </w:tabs>
        <w:spacing w:before="0" w:after="200" w:line="276" w:lineRule="auto"/>
        <w:ind w:left="924" w:hanging="567"/>
        <w:contextualSpacing/>
        <w:jc w:val="left"/>
        <w:rPr>
          <w:b/>
        </w:rPr>
      </w:pPr>
      <w:r w:rsidRPr="00EB15A6">
        <w:rPr>
          <w:b/>
        </w:rPr>
        <w:tab/>
      </w:r>
      <w:r w:rsidR="00EB15A6" w:rsidRPr="00EB15A6">
        <w:rPr>
          <w:b/>
        </w:rPr>
        <w:t>Collections</w:t>
      </w:r>
    </w:p>
    <w:p w14:paraId="74D4C8EF" w14:textId="77777777" w:rsidR="00EB15A6" w:rsidRDefault="00EB15A6" w:rsidP="00EB15A6">
      <w:pPr>
        <w:tabs>
          <w:tab w:val="left" w:pos="1021"/>
          <w:tab w:val="left" w:pos="1134"/>
        </w:tabs>
        <w:spacing w:before="0" w:after="200" w:line="276" w:lineRule="auto"/>
        <w:ind w:left="792" w:firstLine="0"/>
        <w:contextualSpacing/>
        <w:jc w:val="left"/>
        <w:rPr>
          <w:b/>
        </w:rPr>
      </w:pPr>
    </w:p>
    <w:p w14:paraId="3DB77ABA" w14:textId="75BFE3D2" w:rsidR="00EB15A6" w:rsidRDefault="00EB15A6" w:rsidP="00EB15A6">
      <w:pPr>
        <w:numPr>
          <w:ilvl w:val="2"/>
          <w:numId w:val="1"/>
        </w:numPr>
        <w:tabs>
          <w:tab w:val="left" w:pos="1021"/>
          <w:tab w:val="left" w:pos="1134"/>
        </w:tabs>
        <w:spacing w:before="0" w:after="200" w:line="276" w:lineRule="auto"/>
        <w:ind w:left="1843" w:hanging="822"/>
        <w:contextualSpacing/>
        <w:jc w:val="left"/>
      </w:pPr>
      <w:r w:rsidRPr="00EB15A6">
        <w:t>Collections may be required from any location as defined by the Buyer, the listing below is not an exhaustive list and the Buyer will determine their exact requirements during the Call-Off Procedure. This may include but not be limited to:</w:t>
      </w:r>
    </w:p>
    <w:p w14:paraId="5D93D304" w14:textId="77777777" w:rsidR="00EB15A6" w:rsidRDefault="00EB15A6" w:rsidP="00EB15A6">
      <w:pPr>
        <w:tabs>
          <w:tab w:val="left" w:pos="1021"/>
          <w:tab w:val="left" w:pos="1134"/>
        </w:tabs>
        <w:spacing w:before="0" w:after="200" w:line="276" w:lineRule="auto"/>
        <w:ind w:left="1843" w:firstLine="0"/>
        <w:contextualSpacing/>
        <w:jc w:val="left"/>
      </w:pPr>
    </w:p>
    <w:p w14:paraId="59BA93FF" w14:textId="77777777" w:rsidR="00EB15A6" w:rsidRDefault="00EB15A6" w:rsidP="00EB15A6">
      <w:pPr>
        <w:numPr>
          <w:ilvl w:val="3"/>
          <w:numId w:val="1"/>
        </w:numPr>
        <w:tabs>
          <w:tab w:val="left" w:pos="1021"/>
          <w:tab w:val="left" w:pos="1134"/>
        </w:tabs>
        <w:spacing w:before="0" w:after="200" w:line="276" w:lineRule="auto"/>
        <w:ind w:left="2477" w:hanging="646"/>
        <w:contextualSpacing/>
        <w:jc w:val="left"/>
      </w:pPr>
      <w:r>
        <w:t>Business addresses;</w:t>
      </w:r>
    </w:p>
    <w:p w14:paraId="65CC754D" w14:textId="688804B2" w:rsidR="00EB15A6" w:rsidRDefault="00EB15A6" w:rsidP="00EB15A6">
      <w:pPr>
        <w:numPr>
          <w:ilvl w:val="3"/>
          <w:numId w:val="1"/>
        </w:numPr>
        <w:tabs>
          <w:tab w:val="left" w:pos="1021"/>
          <w:tab w:val="left" w:pos="1134"/>
        </w:tabs>
        <w:spacing w:before="0" w:after="200" w:line="276" w:lineRule="auto"/>
        <w:ind w:left="2477" w:hanging="646"/>
        <w:contextualSpacing/>
        <w:jc w:val="left"/>
      </w:pPr>
      <w:r>
        <w:t>Field locations;</w:t>
      </w:r>
    </w:p>
    <w:p w14:paraId="6FBCF8BD" w14:textId="60AAE1B4" w:rsidR="00EB15A6" w:rsidRDefault="00EB15A6" w:rsidP="00EB15A6">
      <w:pPr>
        <w:numPr>
          <w:ilvl w:val="3"/>
          <w:numId w:val="1"/>
        </w:numPr>
        <w:tabs>
          <w:tab w:val="left" w:pos="1021"/>
          <w:tab w:val="left" w:pos="1134"/>
        </w:tabs>
        <w:spacing w:before="0" w:after="200" w:line="276" w:lineRule="auto"/>
        <w:ind w:left="2477" w:hanging="646"/>
        <w:contextualSpacing/>
        <w:jc w:val="left"/>
      </w:pPr>
      <w:r>
        <w:t xml:space="preserve">Satellite locations; </w:t>
      </w:r>
      <w:r>
        <w:tab/>
      </w:r>
    </w:p>
    <w:p w14:paraId="3F9F6ED6" w14:textId="5A7E5F26" w:rsidR="00EB15A6" w:rsidRDefault="00EB15A6" w:rsidP="00EB15A6">
      <w:pPr>
        <w:numPr>
          <w:ilvl w:val="3"/>
          <w:numId w:val="1"/>
        </w:numPr>
        <w:tabs>
          <w:tab w:val="left" w:pos="1021"/>
          <w:tab w:val="left" w:pos="1134"/>
        </w:tabs>
        <w:spacing w:before="0" w:after="200" w:line="276" w:lineRule="auto"/>
        <w:ind w:left="2477" w:hanging="646"/>
        <w:contextualSpacing/>
        <w:jc w:val="left"/>
      </w:pPr>
      <w:r>
        <w:t>Hospitals;</w:t>
      </w:r>
    </w:p>
    <w:p w14:paraId="626BCB1A" w14:textId="12D5C12D" w:rsidR="00EB15A6" w:rsidRDefault="00EB15A6" w:rsidP="00EB15A6">
      <w:pPr>
        <w:numPr>
          <w:ilvl w:val="3"/>
          <w:numId w:val="1"/>
        </w:numPr>
        <w:tabs>
          <w:tab w:val="left" w:pos="1021"/>
          <w:tab w:val="left" w:pos="1134"/>
        </w:tabs>
        <w:spacing w:before="0" w:after="200" w:line="276" w:lineRule="auto"/>
        <w:ind w:left="2477" w:hanging="646"/>
        <w:contextualSpacing/>
        <w:jc w:val="left"/>
      </w:pPr>
      <w:r>
        <w:t>Military;</w:t>
      </w:r>
    </w:p>
    <w:p w14:paraId="5C5B8999" w14:textId="746FAFC4" w:rsidR="00EB15A6" w:rsidRDefault="00EB15A6" w:rsidP="00EB15A6">
      <w:pPr>
        <w:numPr>
          <w:ilvl w:val="3"/>
          <w:numId w:val="1"/>
        </w:numPr>
        <w:tabs>
          <w:tab w:val="left" w:pos="1021"/>
          <w:tab w:val="left" w:pos="1134"/>
        </w:tabs>
        <w:spacing w:before="0" w:after="200" w:line="276" w:lineRule="auto"/>
        <w:ind w:left="2477" w:hanging="646"/>
        <w:contextualSpacing/>
        <w:jc w:val="left"/>
      </w:pPr>
      <w:r>
        <w:t>Police operations;</w:t>
      </w:r>
    </w:p>
    <w:p w14:paraId="3EBA94AA" w14:textId="5D2CD26C" w:rsidR="00EB15A6" w:rsidRDefault="00EB15A6" w:rsidP="00EB15A6">
      <w:pPr>
        <w:numPr>
          <w:ilvl w:val="3"/>
          <w:numId w:val="1"/>
        </w:numPr>
        <w:tabs>
          <w:tab w:val="left" w:pos="1021"/>
          <w:tab w:val="left" w:pos="1134"/>
        </w:tabs>
        <w:spacing w:before="0" w:after="200" w:line="276" w:lineRule="auto"/>
        <w:ind w:left="2477" w:hanging="646"/>
        <w:contextualSpacing/>
        <w:jc w:val="left"/>
      </w:pPr>
      <w:r>
        <w:t>Wholesalers;</w:t>
      </w:r>
      <w:r>
        <w:tab/>
      </w:r>
      <w:r>
        <w:tab/>
        <w:t xml:space="preserve"> </w:t>
      </w:r>
    </w:p>
    <w:p w14:paraId="1E0D0D31" w14:textId="19E899FD" w:rsidR="00EB15A6" w:rsidRDefault="00EB15A6" w:rsidP="00EB15A6">
      <w:pPr>
        <w:numPr>
          <w:ilvl w:val="3"/>
          <w:numId w:val="1"/>
        </w:numPr>
        <w:tabs>
          <w:tab w:val="left" w:pos="1021"/>
          <w:tab w:val="left" w:pos="1134"/>
        </w:tabs>
        <w:spacing w:before="0" w:after="200" w:line="276" w:lineRule="auto"/>
        <w:ind w:left="2477" w:hanging="646"/>
        <w:contextualSpacing/>
        <w:jc w:val="left"/>
      </w:pPr>
      <w:r>
        <w:t>Manufactures.</w:t>
      </w:r>
    </w:p>
    <w:p w14:paraId="0B682EF1" w14:textId="77777777" w:rsidR="00EB15A6" w:rsidRDefault="00EB15A6" w:rsidP="00EB15A6">
      <w:pPr>
        <w:tabs>
          <w:tab w:val="left" w:pos="1021"/>
          <w:tab w:val="left" w:pos="1134"/>
        </w:tabs>
        <w:spacing w:before="0" w:after="200" w:line="276" w:lineRule="auto"/>
        <w:ind w:left="2477" w:firstLine="0"/>
        <w:contextualSpacing/>
        <w:jc w:val="left"/>
      </w:pPr>
    </w:p>
    <w:p w14:paraId="24061F39" w14:textId="445D59A7" w:rsidR="00EB15A6" w:rsidRDefault="00EB15A6" w:rsidP="00EB15A6">
      <w:pPr>
        <w:numPr>
          <w:ilvl w:val="2"/>
          <w:numId w:val="1"/>
        </w:numPr>
        <w:tabs>
          <w:tab w:val="left" w:pos="1021"/>
          <w:tab w:val="left" w:pos="1134"/>
        </w:tabs>
        <w:spacing w:before="0" w:after="200" w:line="276" w:lineRule="auto"/>
        <w:ind w:left="1843" w:hanging="822"/>
        <w:contextualSpacing/>
        <w:jc w:val="left"/>
      </w:pPr>
      <w:r w:rsidRPr="00EB15A6">
        <w:t>The Supplier shall be able to provide a range of flexible collection solutions,</w:t>
      </w:r>
      <w:r w:rsidRPr="00EB15A6">
        <w:tab/>
        <w:t>including but not limited to:</w:t>
      </w:r>
    </w:p>
    <w:p w14:paraId="4C4543AB" w14:textId="77777777" w:rsidR="00EB15A6" w:rsidRDefault="00EB15A6" w:rsidP="00EB15A6">
      <w:pPr>
        <w:tabs>
          <w:tab w:val="left" w:pos="1021"/>
          <w:tab w:val="left" w:pos="1134"/>
        </w:tabs>
        <w:spacing w:before="0" w:after="200" w:line="276" w:lineRule="auto"/>
        <w:ind w:left="1843" w:firstLine="0"/>
        <w:contextualSpacing/>
        <w:jc w:val="left"/>
      </w:pPr>
    </w:p>
    <w:p w14:paraId="3D035840" w14:textId="5F6BF262" w:rsidR="00EB15A6" w:rsidRDefault="00EB15A6" w:rsidP="00F90915">
      <w:pPr>
        <w:numPr>
          <w:ilvl w:val="3"/>
          <w:numId w:val="1"/>
        </w:numPr>
        <w:tabs>
          <w:tab w:val="left" w:pos="1021"/>
          <w:tab w:val="left" w:pos="1134"/>
        </w:tabs>
        <w:spacing w:before="0" w:after="0" w:line="276" w:lineRule="auto"/>
        <w:ind w:left="2478" w:hanging="646"/>
        <w:jc w:val="left"/>
      </w:pPr>
      <w:r w:rsidRPr="00EB15A6">
        <w:t xml:space="preserve">Ad-hoc collections – potentially at short notice or urgent </w:t>
      </w:r>
      <w:r w:rsidRPr="00EB15A6">
        <w:tab/>
        <w:t>requirement;</w:t>
      </w:r>
    </w:p>
    <w:p w14:paraId="70DC78EE" w14:textId="77777777" w:rsidR="009A1A5C" w:rsidRPr="009A1A5C" w:rsidRDefault="00EB15A6" w:rsidP="00CD4435">
      <w:pPr>
        <w:numPr>
          <w:ilvl w:val="3"/>
          <w:numId w:val="1"/>
        </w:numPr>
        <w:spacing w:before="0" w:after="0" w:line="276" w:lineRule="auto"/>
        <w:ind w:left="2477" w:hanging="646"/>
        <w:jc w:val="left"/>
      </w:pPr>
      <w:r w:rsidRPr="009A1A5C">
        <w:t>Pre-defined/scheduled collections – regular collections from</w:t>
      </w:r>
    </w:p>
    <w:p w14:paraId="55E6398A" w14:textId="1F1F1393" w:rsidR="00EB15A6" w:rsidRPr="009A1A5C" w:rsidRDefault="001F2F2A" w:rsidP="009A1A5C">
      <w:pPr>
        <w:spacing w:before="0" w:after="0" w:line="276" w:lineRule="auto"/>
        <w:ind w:left="2880" w:firstLine="0"/>
        <w:jc w:val="left"/>
      </w:pPr>
      <w:r w:rsidRPr="009A1A5C">
        <w:t>a</w:t>
      </w:r>
      <w:r w:rsidR="00EB15A6" w:rsidRPr="009A1A5C">
        <w:t xml:space="preserve"> pre-agreed collection point location (s) at a pre-agreed time;</w:t>
      </w:r>
    </w:p>
    <w:p w14:paraId="6215768C" w14:textId="2CA16376" w:rsidR="00EB15A6" w:rsidRDefault="00EB15A6" w:rsidP="00F90915">
      <w:pPr>
        <w:numPr>
          <w:ilvl w:val="3"/>
          <w:numId w:val="1"/>
        </w:numPr>
        <w:tabs>
          <w:tab w:val="left" w:pos="1021"/>
          <w:tab w:val="left" w:pos="1134"/>
        </w:tabs>
        <w:spacing w:before="0" w:after="0" w:line="276" w:lineRule="auto"/>
        <w:ind w:left="2478" w:hanging="646"/>
        <w:jc w:val="left"/>
      </w:pPr>
      <w:r w:rsidRPr="00EB15A6">
        <w:t xml:space="preserve">Time critical collections – often within 20-30 minutes of the </w:t>
      </w:r>
      <w:r w:rsidRPr="00EB15A6">
        <w:tab/>
        <w:t xml:space="preserve">request being made. This time critical requirement is </w:t>
      </w:r>
      <w:r w:rsidRPr="00EB15A6">
        <w:tab/>
      </w:r>
      <w:r w:rsidRPr="00EB15A6">
        <w:tab/>
        <w:t xml:space="preserve">imperative, particularly for some Buyers where urgent </w:t>
      </w:r>
      <w:r w:rsidRPr="00EB15A6">
        <w:tab/>
      </w:r>
      <w:r w:rsidRPr="00EB15A6">
        <w:tab/>
        <w:t>transportation is needed between</w:t>
      </w:r>
      <w:r w:rsidRPr="00EB15A6">
        <w:tab/>
        <w:t>premises;</w:t>
      </w:r>
    </w:p>
    <w:p w14:paraId="3ADBC705" w14:textId="77777777" w:rsidR="00814A73" w:rsidRDefault="00EB15A6" w:rsidP="00F90915">
      <w:pPr>
        <w:numPr>
          <w:ilvl w:val="3"/>
          <w:numId w:val="1"/>
        </w:numPr>
        <w:spacing w:before="0" w:after="0" w:line="276" w:lineRule="auto"/>
        <w:ind w:left="2477" w:hanging="646"/>
        <w:contextualSpacing/>
        <w:jc w:val="left"/>
      </w:pPr>
      <w:r w:rsidRPr="00EB15A6">
        <w:t>Out of hours collection - to be available 24 hours a day, 365</w:t>
      </w:r>
      <w:r>
        <w:t xml:space="preserve"> </w:t>
      </w:r>
    </w:p>
    <w:p w14:paraId="4A5EFBFC" w14:textId="17AE41F4" w:rsidR="00814A73" w:rsidRDefault="00814A73" w:rsidP="00F90915">
      <w:pPr>
        <w:spacing w:before="0" w:after="0" w:line="276" w:lineRule="auto"/>
        <w:ind w:left="2477" w:firstLine="403"/>
        <w:contextualSpacing/>
        <w:jc w:val="left"/>
      </w:pPr>
      <w:r>
        <w:lastRenderedPageBreak/>
        <w:t>days a year</w:t>
      </w:r>
    </w:p>
    <w:p w14:paraId="1324FD4B" w14:textId="77777777" w:rsidR="00814A73" w:rsidRDefault="00814A73" w:rsidP="00814A73">
      <w:pPr>
        <w:spacing w:before="0" w:after="200" w:line="276" w:lineRule="auto"/>
        <w:contextualSpacing/>
        <w:jc w:val="left"/>
      </w:pPr>
    </w:p>
    <w:p w14:paraId="4667AC0F" w14:textId="202A885F" w:rsidR="00814A73" w:rsidRDefault="00814A73" w:rsidP="00814A73">
      <w:pPr>
        <w:numPr>
          <w:ilvl w:val="2"/>
          <w:numId w:val="1"/>
        </w:numPr>
        <w:spacing w:before="0" w:after="200" w:line="276" w:lineRule="auto"/>
        <w:ind w:left="1843" w:hanging="822"/>
        <w:contextualSpacing/>
        <w:jc w:val="left"/>
      </w:pPr>
      <w:r w:rsidRPr="00814A73">
        <w:t>Where a pre-defined/scheduled collection is required, the supplier shall work with the Buyer to agree a suitable collection time. The Supplier shall be required to maintain this collection time during the lifetime of the Call-Off Contract, unless a formal amendment is made in writing and mutually agreed between the Buyer and the Supplier. It is accepted that a window of +/- 15 minutes either side of this agreed collection time will be deemed acceptable</w:t>
      </w:r>
      <w:r>
        <w:t>.</w:t>
      </w:r>
    </w:p>
    <w:p w14:paraId="1ABE6135" w14:textId="77777777" w:rsidR="00814A73" w:rsidRDefault="00814A73" w:rsidP="00814A73">
      <w:pPr>
        <w:spacing w:before="0" w:after="200" w:line="276" w:lineRule="auto"/>
        <w:ind w:left="1843" w:firstLine="0"/>
        <w:contextualSpacing/>
        <w:jc w:val="left"/>
      </w:pPr>
    </w:p>
    <w:p w14:paraId="0CBBEAC7" w14:textId="6808EFBD" w:rsidR="00814A73" w:rsidRDefault="00814A73" w:rsidP="00814A73">
      <w:pPr>
        <w:numPr>
          <w:ilvl w:val="2"/>
          <w:numId w:val="1"/>
        </w:numPr>
        <w:spacing w:before="0" w:afterLines="200" w:after="480" w:line="276" w:lineRule="auto"/>
        <w:ind w:left="1843" w:hanging="822"/>
        <w:contextualSpacing/>
        <w:jc w:val="left"/>
      </w:pPr>
      <w:r w:rsidRPr="00814A73">
        <w:t>If there are any restrictions, limitations or special requirements that the Supplier will need to be made aware of in order to successfully undertake the collection service, then these will be defined by the Buyer during the Call-Off Procedure</w:t>
      </w:r>
      <w:r>
        <w:t>.</w:t>
      </w:r>
    </w:p>
    <w:p w14:paraId="39E20BF0" w14:textId="77777777" w:rsidR="00814A73" w:rsidRDefault="00814A73" w:rsidP="00814A73">
      <w:pPr>
        <w:spacing w:before="0" w:afterLines="200" w:after="480" w:line="276" w:lineRule="auto"/>
        <w:ind w:left="1843" w:firstLine="0"/>
        <w:contextualSpacing/>
        <w:jc w:val="left"/>
      </w:pPr>
    </w:p>
    <w:p w14:paraId="57C60D97" w14:textId="4C05B2CF" w:rsidR="00814A73" w:rsidRDefault="00814A73" w:rsidP="00814A73">
      <w:pPr>
        <w:numPr>
          <w:ilvl w:val="1"/>
          <w:numId w:val="1"/>
        </w:numPr>
        <w:spacing w:before="0" w:after="200" w:line="276" w:lineRule="auto"/>
        <w:ind w:left="924" w:hanging="567"/>
        <w:contextualSpacing/>
        <w:jc w:val="left"/>
        <w:rPr>
          <w:b/>
        </w:rPr>
      </w:pPr>
      <w:r>
        <w:t xml:space="preserve"> </w:t>
      </w:r>
      <w:r w:rsidRPr="00814A73">
        <w:rPr>
          <w:b/>
        </w:rPr>
        <w:t>Deliveries</w:t>
      </w:r>
    </w:p>
    <w:p w14:paraId="11A99840" w14:textId="77777777" w:rsidR="00814A73" w:rsidRDefault="00814A73" w:rsidP="00814A73">
      <w:pPr>
        <w:spacing w:before="0" w:after="200" w:line="276" w:lineRule="auto"/>
        <w:ind w:left="792" w:firstLine="0"/>
        <w:contextualSpacing/>
        <w:jc w:val="left"/>
        <w:rPr>
          <w:b/>
        </w:rPr>
      </w:pPr>
    </w:p>
    <w:p w14:paraId="268B609A" w14:textId="316BA256" w:rsidR="00814A73" w:rsidRDefault="00814A73" w:rsidP="00814A73">
      <w:pPr>
        <w:numPr>
          <w:ilvl w:val="2"/>
          <w:numId w:val="1"/>
        </w:numPr>
        <w:spacing w:before="0" w:after="200" w:line="276" w:lineRule="auto"/>
        <w:ind w:left="1843" w:hanging="822"/>
        <w:contextualSpacing/>
        <w:jc w:val="left"/>
      </w:pPr>
      <w:r w:rsidRPr="00814A73">
        <w:t>Deliveries may be required to any location as defined by the Buyer, the listing below is not an exhaustive list and the Buyer will determine their exact requirements during the Call-Off Procedure this may include but not be limited to:</w:t>
      </w:r>
    </w:p>
    <w:p w14:paraId="093F8D1F" w14:textId="77777777" w:rsidR="00814A73" w:rsidRDefault="00814A73" w:rsidP="00814A73">
      <w:pPr>
        <w:spacing w:before="0" w:after="200" w:line="276" w:lineRule="auto"/>
        <w:ind w:left="1843" w:firstLine="0"/>
        <w:contextualSpacing/>
        <w:jc w:val="left"/>
      </w:pPr>
    </w:p>
    <w:p w14:paraId="736C84B3" w14:textId="77777777" w:rsidR="00814A73" w:rsidRDefault="00814A73" w:rsidP="00814A73">
      <w:pPr>
        <w:numPr>
          <w:ilvl w:val="3"/>
          <w:numId w:val="1"/>
        </w:numPr>
        <w:spacing w:before="0" w:after="200" w:line="276" w:lineRule="auto"/>
        <w:ind w:left="2477" w:hanging="646"/>
        <w:contextualSpacing/>
        <w:jc w:val="left"/>
      </w:pPr>
      <w:r>
        <w:t xml:space="preserve">Business addresses; </w:t>
      </w:r>
    </w:p>
    <w:p w14:paraId="252BB95F" w14:textId="77777777" w:rsidR="00814A73" w:rsidRDefault="00814A73" w:rsidP="00814A73">
      <w:pPr>
        <w:numPr>
          <w:ilvl w:val="3"/>
          <w:numId w:val="1"/>
        </w:numPr>
        <w:spacing w:before="0" w:after="200" w:line="276" w:lineRule="auto"/>
        <w:ind w:left="2477" w:hanging="646"/>
        <w:contextualSpacing/>
        <w:jc w:val="left"/>
      </w:pPr>
      <w:r>
        <w:t xml:space="preserve">Field locations; </w:t>
      </w:r>
    </w:p>
    <w:p w14:paraId="19732C2F" w14:textId="77777777" w:rsidR="00814A73" w:rsidRDefault="00814A73" w:rsidP="00814A73">
      <w:pPr>
        <w:numPr>
          <w:ilvl w:val="3"/>
          <w:numId w:val="1"/>
        </w:numPr>
        <w:spacing w:before="0" w:after="200" w:line="276" w:lineRule="auto"/>
        <w:ind w:left="2477" w:hanging="646"/>
        <w:contextualSpacing/>
        <w:jc w:val="left"/>
      </w:pPr>
      <w:r>
        <w:t>Satellite locations;</w:t>
      </w:r>
    </w:p>
    <w:p w14:paraId="7272C32A" w14:textId="77777777" w:rsidR="00814A73" w:rsidRDefault="00814A73" w:rsidP="00814A73">
      <w:pPr>
        <w:numPr>
          <w:ilvl w:val="3"/>
          <w:numId w:val="1"/>
        </w:numPr>
        <w:spacing w:before="0" w:after="200" w:line="276" w:lineRule="auto"/>
        <w:ind w:left="2477" w:hanging="646"/>
        <w:contextualSpacing/>
        <w:jc w:val="left"/>
      </w:pPr>
      <w:r>
        <w:t>Hospitals;</w:t>
      </w:r>
    </w:p>
    <w:p w14:paraId="37B61606" w14:textId="77777777" w:rsidR="00814A73" w:rsidRDefault="00814A73" w:rsidP="00814A73">
      <w:pPr>
        <w:numPr>
          <w:ilvl w:val="3"/>
          <w:numId w:val="1"/>
        </w:numPr>
        <w:spacing w:before="0" w:after="200" w:line="276" w:lineRule="auto"/>
        <w:ind w:left="2477" w:hanging="646"/>
        <w:contextualSpacing/>
        <w:jc w:val="left"/>
      </w:pPr>
      <w:r>
        <w:t>Military;</w:t>
      </w:r>
    </w:p>
    <w:p w14:paraId="5F77B015" w14:textId="77777777" w:rsidR="00814A73" w:rsidRDefault="00814A73" w:rsidP="00814A73">
      <w:pPr>
        <w:numPr>
          <w:ilvl w:val="3"/>
          <w:numId w:val="1"/>
        </w:numPr>
        <w:spacing w:before="0" w:after="200" w:line="276" w:lineRule="auto"/>
        <w:ind w:left="2477" w:hanging="646"/>
        <w:contextualSpacing/>
        <w:jc w:val="left"/>
      </w:pPr>
      <w:r>
        <w:t>Police operations;</w:t>
      </w:r>
    </w:p>
    <w:p w14:paraId="0DAAEF8C" w14:textId="77777777" w:rsidR="00814A73" w:rsidRDefault="00814A73" w:rsidP="00814A73">
      <w:pPr>
        <w:numPr>
          <w:ilvl w:val="3"/>
          <w:numId w:val="1"/>
        </w:numPr>
        <w:spacing w:before="0" w:after="200" w:line="276" w:lineRule="auto"/>
        <w:ind w:left="2477" w:hanging="646"/>
        <w:contextualSpacing/>
        <w:jc w:val="left"/>
      </w:pPr>
      <w:r>
        <w:t>Wholesalers;</w:t>
      </w:r>
    </w:p>
    <w:p w14:paraId="547BEE23" w14:textId="32F18A98" w:rsidR="00814A73" w:rsidRDefault="00814A73" w:rsidP="00814A73">
      <w:pPr>
        <w:numPr>
          <w:ilvl w:val="3"/>
          <w:numId w:val="1"/>
        </w:numPr>
        <w:spacing w:before="0" w:after="200" w:line="276" w:lineRule="auto"/>
        <w:ind w:left="2477" w:hanging="646"/>
        <w:contextualSpacing/>
        <w:jc w:val="left"/>
      </w:pPr>
      <w:r>
        <w:t>Manufacturers.</w:t>
      </w:r>
    </w:p>
    <w:p w14:paraId="775EC18E" w14:textId="77777777" w:rsidR="00814A73" w:rsidRDefault="00814A73" w:rsidP="00814A73">
      <w:pPr>
        <w:spacing w:before="0" w:after="200" w:line="276" w:lineRule="auto"/>
        <w:ind w:left="2477" w:firstLine="0"/>
        <w:contextualSpacing/>
        <w:jc w:val="left"/>
      </w:pPr>
    </w:p>
    <w:p w14:paraId="70A988C9" w14:textId="0D41E9F7" w:rsidR="00814A73" w:rsidRDefault="00814A73" w:rsidP="00593949">
      <w:pPr>
        <w:numPr>
          <w:ilvl w:val="2"/>
          <w:numId w:val="1"/>
        </w:numPr>
        <w:spacing w:before="0" w:after="200" w:line="276" w:lineRule="auto"/>
        <w:ind w:left="1843" w:hanging="822"/>
        <w:contextualSpacing/>
        <w:jc w:val="left"/>
      </w:pPr>
      <w:r w:rsidRPr="00814A73">
        <w:t>The Supplier shall demonstrate flexibility in their service offering and this may include but not be limited to offering deliveries out of standard working hours including the ability to deliver 24 hours a day, 365 days a year.</w:t>
      </w:r>
    </w:p>
    <w:p w14:paraId="093545B4" w14:textId="77777777" w:rsidR="00814A73" w:rsidRDefault="00814A73" w:rsidP="00814A73">
      <w:pPr>
        <w:spacing w:before="0" w:after="200" w:line="276" w:lineRule="auto"/>
        <w:ind w:left="1781" w:firstLine="0"/>
        <w:contextualSpacing/>
        <w:jc w:val="left"/>
      </w:pPr>
    </w:p>
    <w:p w14:paraId="4086C050" w14:textId="24544E9F" w:rsidR="00814A73" w:rsidRDefault="00814A73" w:rsidP="00814A73">
      <w:pPr>
        <w:numPr>
          <w:ilvl w:val="2"/>
          <w:numId w:val="1"/>
        </w:numPr>
        <w:spacing w:before="0" w:after="200" w:line="276" w:lineRule="auto"/>
        <w:ind w:left="1843" w:hanging="822"/>
        <w:contextualSpacing/>
        <w:jc w:val="left"/>
      </w:pPr>
      <w:r w:rsidRPr="00814A73">
        <w:t>If there are any restrictions, limitations or special requirements that the Supplier will need to be made aware of in order to successfully undertake the delivery services, then these will be defined by the Buyer during the Call-Off Procedure.</w:t>
      </w:r>
    </w:p>
    <w:p w14:paraId="5158EFE5" w14:textId="77777777" w:rsidR="00814A73" w:rsidRDefault="00814A73" w:rsidP="00814A73">
      <w:pPr>
        <w:spacing w:before="0" w:after="200" w:line="276" w:lineRule="auto"/>
        <w:ind w:left="1843" w:firstLine="0"/>
        <w:contextualSpacing/>
        <w:jc w:val="left"/>
      </w:pPr>
    </w:p>
    <w:p w14:paraId="3D64F965" w14:textId="529C89A2" w:rsidR="00814A73" w:rsidRDefault="00814A73" w:rsidP="00814A73">
      <w:pPr>
        <w:numPr>
          <w:ilvl w:val="2"/>
          <w:numId w:val="1"/>
        </w:numPr>
        <w:spacing w:before="0" w:after="200" w:line="276" w:lineRule="auto"/>
        <w:ind w:left="1843" w:hanging="822"/>
        <w:contextualSpacing/>
        <w:jc w:val="left"/>
      </w:pPr>
      <w:r w:rsidRPr="00814A73">
        <w:lastRenderedPageBreak/>
        <w:t>The Buyer will define their exact delivery and collection requirements during the Call- Off Procedure.</w:t>
      </w:r>
    </w:p>
    <w:p w14:paraId="5A58F174" w14:textId="77777777" w:rsidR="00814A73" w:rsidRDefault="00814A73" w:rsidP="00814A73">
      <w:pPr>
        <w:spacing w:before="0" w:after="200" w:line="276" w:lineRule="auto"/>
        <w:ind w:left="1843" w:firstLine="0"/>
        <w:contextualSpacing/>
        <w:jc w:val="left"/>
      </w:pPr>
    </w:p>
    <w:p w14:paraId="0A91B7CC" w14:textId="4574DED6" w:rsidR="00814A73" w:rsidRDefault="00814A73" w:rsidP="00814A73">
      <w:pPr>
        <w:numPr>
          <w:ilvl w:val="1"/>
          <w:numId w:val="1"/>
        </w:numPr>
        <w:spacing w:before="0" w:after="200" w:line="276" w:lineRule="auto"/>
        <w:ind w:left="924" w:hanging="567"/>
        <w:contextualSpacing/>
        <w:jc w:val="left"/>
        <w:rPr>
          <w:b/>
        </w:rPr>
      </w:pPr>
      <w:r w:rsidRPr="00814A73">
        <w:rPr>
          <w:b/>
        </w:rPr>
        <w:t>Overnight Deliveries</w:t>
      </w:r>
    </w:p>
    <w:p w14:paraId="2F9580A6" w14:textId="77777777" w:rsidR="00AA463A" w:rsidRDefault="00AA463A" w:rsidP="00AA463A">
      <w:pPr>
        <w:spacing w:before="0" w:after="200" w:line="276" w:lineRule="auto"/>
        <w:ind w:left="924" w:firstLine="0"/>
        <w:contextualSpacing/>
        <w:jc w:val="left"/>
        <w:rPr>
          <w:b/>
        </w:rPr>
      </w:pPr>
    </w:p>
    <w:p w14:paraId="60D0CDD2" w14:textId="2B59A1BE" w:rsidR="00AA463A" w:rsidRDefault="00AA463A" w:rsidP="00AA463A">
      <w:pPr>
        <w:numPr>
          <w:ilvl w:val="2"/>
          <w:numId w:val="1"/>
        </w:numPr>
        <w:spacing w:before="0" w:after="200" w:line="276" w:lineRule="auto"/>
        <w:ind w:left="1843" w:hanging="822"/>
        <w:contextualSpacing/>
        <w:jc w:val="left"/>
      </w:pPr>
      <w:r w:rsidRPr="00AA463A">
        <w:t>By definition, an overnight service means that the Supplier shall be capable of</w:t>
      </w:r>
      <w:r>
        <w:t xml:space="preserve"> </w:t>
      </w:r>
      <w:r w:rsidRPr="00AA463A">
        <w:t>collecting an item and delivering the item to the delivery address the day after</w:t>
      </w:r>
      <w:r>
        <w:t xml:space="preserve"> </w:t>
      </w:r>
      <w:r w:rsidRPr="00AA463A">
        <w:t>collection.</w:t>
      </w:r>
    </w:p>
    <w:p w14:paraId="289EC334" w14:textId="77777777" w:rsidR="00AA463A" w:rsidRDefault="00AA463A" w:rsidP="00AA463A">
      <w:pPr>
        <w:spacing w:before="0" w:after="200" w:line="276" w:lineRule="auto"/>
        <w:ind w:left="1843" w:firstLine="0"/>
        <w:contextualSpacing/>
        <w:jc w:val="left"/>
      </w:pPr>
    </w:p>
    <w:p w14:paraId="3B404310" w14:textId="4E55B56D" w:rsidR="00AA463A" w:rsidRDefault="00AA463A" w:rsidP="00AA463A">
      <w:pPr>
        <w:numPr>
          <w:ilvl w:val="2"/>
          <w:numId w:val="1"/>
        </w:numPr>
        <w:spacing w:before="0" w:after="200" w:line="276" w:lineRule="auto"/>
        <w:ind w:left="1843" w:hanging="822"/>
        <w:contextualSpacing/>
        <w:jc w:val="left"/>
      </w:pPr>
      <w:r w:rsidRPr="00AA463A">
        <w:t>The Supplier shall be capable of offering a wide range of overnight delivery speeds, including but not limited to:</w:t>
      </w:r>
    </w:p>
    <w:p w14:paraId="491E009F" w14:textId="77777777" w:rsidR="00AA463A" w:rsidRDefault="00AA463A" w:rsidP="00AA463A">
      <w:pPr>
        <w:spacing w:before="0" w:after="200" w:line="276" w:lineRule="auto"/>
        <w:ind w:left="2477" w:hanging="646"/>
        <w:contextualSpacing/>
        <w:jc w:val="left"/>
      </w:pPr>
    </w:p>
    <w:p w14:paraId="40D53B87" w14:textId="77777777" w:rsidR="00AA463A" w:rsidRDefault="00AA463A" w:rsidP="00AA463A">
      <w:pPr>
        <w:numPr>
          <w:ilvl w:val="3"/>
          <w:numId w:val="1"/>
        </w:numPr>
        <w:spacing w:before="0" w:after="200" w:line="276" w:lineRule="auto"/>
        <w:ind w:left="2477" w:hanging="646"/>
        <w:contextualSpacing/>
        <w:jc w:val="left"/>
      </w:pPr>
      <w:r>
        <w:t>Before 9.00am;</w:t>
      </w:r>
    </w:p>
    <w:p w14:paraId="4F598FDF" w14:textId="630C5355" w:rsidR="00AA463A" w:rsidRDefault="00AA463A" w:rsidP="00AA463A">
      <w:pPr>
        <w:numPr>
          <w:ilvl w:val="3"/>
          <w:numId w:val="1"/>
        </w:numPr>
        <w:spacing w:before="0" w:after="200" w:line="276" w:lineRule="auto"/>
        <w:ind w:left="2477" w:hanging="646"/>
        <w:contextualSpacing/>
        <w:jc w:val="left"/>
      </w:pPr>
      <w:r>
        <w:t>Before 10.00am</w:t>
      </w:r>
    </w:p>
    <w:p w14:paraId="39F13215" w14:textId="2515E9F5" w:rsidR="00AA463A" w:rsidRDefault="00AA463A" w:rsidP="00AA463A">
      <w:pPr>
        <w:numPr>
          <w:ilvl w:val="3"/>
          <w:numId w:val="1"/>
        </w:numPr>
        <w:spacing w:before="0" w:after="200" w:line="276" w:lineRule="auto"/>
        <w:ind w:left="2477" w:hanging="646"/>
        <w:contextualSpacing/>
        <w:jc w:val="left"/>
      </w:pPr>
      <w:r>
        <w:t>Before 12.00pm;</w:t>
      </w:r>
    </w:p>
    <w:p w14:paraId="180628FF" w14:textId="2E392D25" w:rsidR="00AA463A" w:rsidRDefault="00AA463A" w:rsidP="00AA463A">
      <w:pPr>
        <w:numPr>
          <w:ilvl w:val="3"/>
          <w:numId w:val="1"/>
        </w:numPr>
        <w:spacing w:before="0" w:after="200" w:line="276" w:lineRule="auto"/>
        <w:ind w:left="2477" w:hanging="646"/>
        <w:contextualSpacing/>
        <w:jc w:val="left"/>
      </w:pPr>
      <w:r>
        <w:t>Before 5.00pm.</w:t>
      </w:r>
    </w:p>
    <w:p w14:paraId="6285AB06" w14:textId="77777777" w:rsidR="00AA463A" w:rsidRDefault="00AA463A" w:rsidP="00AA463A">
      <w:pPr>
        <w:spacing w:before="0" w:after="200" w:line="276" w:lineRule="auto"/>
        <w:ind w:left="2477" w:firstLine="0"/>
        <w:contextualSpacing/>
        <w:jc w:val="left"/>
      </w:pPr>
    </w:p>
    <w:p w14:paraId="4AA4C57D" w14:textId="7E7C2EE6" w:rsidR="00AA463A" w:rsidRDefault="00AA463A" w:rsidP="00AA463A">
      <w:pPr>
        <w:numPr>
          <w:ilvl w:val="2"/>
          <w:numId w:val="1"/>
        </w:numPr>
        <w:spacing w:before="0" w:after="200" w:line="276" w:lineRule="auto"/>
        <w:ind w:left="1843" w:hanging="822"/>
        <w:contextualSpacing/>
        <w:jc w:val="left"/>
      </w:pPr>
      <w:r w:rsidRPr="00AA463A">
        <w:t>The Supplier shall be able to provide a range of indemnity levels to the Buyer,</w:t>
      </w:r>
      <w:r>
        <w:t xml:space="preserve"> </w:t>
      </w:r>
      <w:r w:rsidRPr="00AA463A">
        <w:t>this may include enhanced indemnity if required.  The Buyer shall be responsible for selecting the appropriate level of indemnity for each item.</w:t>
      </w:r>
    </w:p>
    <w:p w14:paraId="7D202CDB" w14:textId="77777777" w:rsidR="00AA463A" w:rsidRDefault="00AA463A" w:rsidP="00AA463A">
      <w:pPr>
        <w:spacing w:before="0" w:after="200" w:line="276" w:lineRule="auto"/>
        <w:ind w:left="1843" w:firstLine="0"/>
        <w:contextualSpacing/>
        <w:jc w:val="left"/>
      </w:pPr>
    </w:p>
    <w:p w14:paraId="03221C98" w14:textId="7BE4F74C" w:rsidR="004D2154" w:rsidRDefault="00AA463A" w:rsidP="004D2154">
      <w:pPr>
        <w:numPr>
          <w:ilvl w:val="2"/>
          <w:numId w:val="1"/>
        </w:numPr>
        <w:spacing w:before="0" w:afterLines="200" w:after="480" w:line="276" w:lineRule="auto"/>
        <w:ind w:left="1843" w:hanging="822"/>
        <w:contextualSpacing/>
        <w:jc w:val="left"/>
      </w:pPr>
      <w:r w:rsidRPr="00AA463A">
        <w:t xml:space="preserve">Deliveries will be </w:t>
      </w:r>
      <w:r w:rsidR="004D2154">
        <w:t>defined by the Buyer during the Call-Off Procedure and may include but not be limited to the following locations:</w:t>
      </w:r>
    </w:p>
    <w:p w14:paraId="19F02076" w14:textId="77777777" w:rsidR="004D2154" w:rsidRDefault="004D2154" w:rsidP="004D2154">
      <w:pPr>
        <w:spacing w:before="0" w:afterLines="200" w:after="480" w:line="276" w:lineRule="auto"/>
        <w:ind w:left="1843" w:firstLine="0"/>
        <w:contextualSpacing/>
        <w:jc w:val="left"/>
      </w:pPr>
    </w:p>
    <w:p w14:paraId="06C59846" w14:textId="2152F7D3" w:rsidR="004D2154" w:rsidRDefault="004D2154" w:rsidP="004D2154">
      <w:pPr>
        <w:numPr>
          <w:ilvl w:val="3"/>
          <w:numId w:val="1"/>
        </w:numPr>
        <w:spacing w:before="0" w:after="200" w:line="276" w:lineRule="auto"/>
        <w:ind w:left="2477" w:hanging="646"/>
        <w:contextualSpacing/>
        <w:jc w:val="left"/>
      </w:pPr>
      <w:r>
        <w:t>Business;</w:t>
      </w:r>
    </w:p>
    <w:p w14:paraId="7C1193FE" w14:textId="06FA22F0" w:rsidR="004D2154" w:rsidRDefault="004D2154" w:rsidP="004D2154">
      <w:pPr>
        <w:numPr>
          <w:ilvl w:val="3"/>
          <w:numId w:val="1"/>
        </w:numPr>
        <w:spacing w:before="0" w:after="200" w:line="276" w:lineRule="auto"/>
        <w:ind w:left="2477" w:hanging="646"/>
        <w:contextualSpacing/>
        <w:jc w:val="left"/>
      </w:pPr>
      <w:r>
        <w:t>Residential;</w:t>
      </w:r>
    </w:p>
    <w:p w14:paraId="4376F00A" w14:textId="451AF707" w:rsidR="004D2154" w:rsidRDefault="004D2154" w:rsidP="004D2154">
      <w:pPr>
        <w:numPr>
          <w:ilvl w:val="3"/>
          <w:numId w:val="1"/>
        </w:numPr>
        <w:spacing w:before="0" w:after="200" w:line="276" w:lineRule="auto"/>
        <w:ind w:left="2477" w:hanging="646"/>
        <w:contextualSpacing/>
        <w:jc w:val="left"/>
      </w:pPr>
      <w:r>
        <w:t>Satellite;</w:t>
      </w:r>
    </w:p>
    <w:p w14:paraId="6014ACBC" w14:textId="22876394" w:rsidR="004D2154" w:rsidRDefault="004D2154" w:rsidP="00F90915">
      <w:pPr>
        <w:numPr>
          <w:ilvl w:val="3"/>
          <w:numId w:val="1"/>
        </w:numPr>
        <w:spacing w:before="0" w:after="200" w:line="276" w:lineRule="auto"/>
        <w:ind w:left="2477" w:hanging="646"/>
        <w:contextualSpacing/>
        <w:jc w:val="left"/>
      </w:pPr>
      <w:r>
        <w:t xml:space="preserve">Field </w:t>
      </w:r>
      <w:r w:rsidR="00593949">
        <w:t>l</w:t>
      </w:r>
      <w:r>
        <w:t>ocations.</w:t>
      </w:r>
    </w:p>
    <w:p w14:paraId="3F03EBF3" w14:textId="77777777" w:rsidR="00F90915" w:rsidRDefault="00F90915" w:rsidP="00F90915">
      <w:pPr>
        <w:spacing w:before="0" w:after="200" w:line="276" w:lineRule="auto"/>
        <w:ind w:left="2477" w:firstLine="0"/>
        <w:contextualSpacing/>
        <w:jc w:val="left"/>
      </w:pPr>
    </w:p>
    <w:p w14:paraId="0BEF82DE" w14:textId="68BB9475" w:rsidR="00AA463A" w:rsidRDefault="00AA463A" w:rsidP="004D2154">
      <w:pPr>
        <w:numPr>
          <w:ilvl w:val="2"/>
          <w:numId w:val="1"/>
        </w:numPr>
        <w:spacing w:before="0" w:after="200" w:line="276" w:lineRule="auto"/>
        <w:ind w:left="1843" w:hanging="822"/>
        <w:contextualSpacing/>
        <w:jc w:val="left"/>
      </w:pPr>
      <w:r w:rsidRPr="00AA463A">
        <w:t>All collection and delivery instructions will be defined by the Buyer during the Call-Off Procedure.</w:t>
      </w:r>
    </w:p>
    <w:p w14:paraId="7989CE8E" w14:textId="77777777" w:rsidR="004D2154" w:rsidRDefault="004D2154" w:rsidP="004D2154">
      <w:pPr>
        <w:spacing w:before="0" w:after="200" w:line="276" w:lineRule="auto"/>
        <w:ind w:left="1843" w:firstLine="0"/>
        <w:contextualSpacing/>
        <w:jc w:val="left"/>
      </w:pPr>
    </w:p>
    <w:p w14:paraId="30A46FEC" w14:textId="271CA3BC" w:rsidR="004D2154" w:rsidRDefault="004D2154" w:rsidP="004D2154">
      <w:pPr>
        <w:numPr>
          <w:ilvl w:val="1"/>
          <w:numId w:val="1"/>
        </w:numPr>
        <w:spacing w:before="0" w:after="200" w:line="276" w:lineRule="auto"/>
        <w:ind w:left="924" w:hanging="567"/>
        <w:contextualSpacing/>
        <w:jc w:val="left"/>
      </w:pPr>
      <w:r>
        <w:t xml:space="preserve">Storage Security </w:t>
      </w:r>
    </w:p>
    <w:p w14:paraId="10C22E61" w14:textId="77777777" w:rsidR="004D2154" w:rsidRDefault="004D2154" w:rsidP="004D2154">
      <w:pPr>
        <w:spacing w:before="0" w:after="200" w:line="276" w:lineRule="auto"/>
        <w:ind w:left="924" w:firstLine="0"/>
        <w:contextualSpacing/>
        <w:jc w:val="left"/>
      </w:pPr>
    </w:p>
    <w:p w14:paraId="47411703" w14:textId="104CBB30" w:rsidR="004D2154" w:rsidRDefault="004D2154" w:rsidP="004D2154">
      <w:pPr>
        <w:numPr>
          <w:ilvl w:val="2"/>
          <w:numId w:val="1"/>
        </w:numPr>
        <w:spacing w:before="0" w:after="200" w:line="276" w:lineRule="auto"/>
        <w:ind w:left="1843" w:hanging="822"/>
        <w:contextualSpacing/>
        <w:jc w:val="left"/>
      </w:pPr>
      <w:r w:rsidRPr="004D2154">
        <w:t>The Supplier shall ensure security on all aspects of the services is commensurate with the value of the items being transported and where applicable stored overnight.</w:t>
      </w:r>
    </w:p>
    <w:p w14:paraId="6AB5D9C1" w14:textId="2C0E3080" w:rsidR="004D2154" w:rsidRDefault="004D2154" w:rsidP="004D2154">
      <w:pPr>
        <w:numPr>
          <w:ilvl w:val="2"/>
          <w:numId w:val="1"/>
        </w:numPr>
        <w:spacing w:before="0" w:after="200" w:line="276" w:lineRule="auto"/>
        <w:ind w:left="1843" w:hanging="822"/>
        <w:contextualSpacing/>
        <w:jc w:val="left"/>
      </w:pPr>
      <w:r w:rsidRPr="004D2154">
        <w:t>The Supplier shall ensure that where items are in storage that the items are securely stored and are not damaged. The Buyer will define their requirements during the Call-Off Procedure.</w:t>
      </w:r>
    </w:p>
    <w:p w14:paraId="37676B74" w14:textId="77777777" w:rsidR="004D2154" w:rsidRDefault="004D2154" w:rsidP="004D2154">
      <w:pPr>
        <w:spacing w:before="0" w:after="200" w:line="276" w:lineRule="auto"/>
        <w:ind w:left="1843" w:firstLine="0"/>
        <w:contextualSpacing/>
        <w:jc w:val="left"/>
      </w:pPr>
    </w:p>
    <w:p w14:paraId="3C4E89ED" w14:textId="3AAC61B1" w:rsidR="004D2154" w:rsidRDefault="004D2154" w:rsidP="004D2154">
      <w:pPr>
        <w:numPr>
          <w:ilvl w:val="1"/>
          <w:numId w:val="1"/>
        </w:numPr>
        <w:spacing w:before="0" w:after="200" w:line="276" w:lineRule="auto"/>
        <w:ind w:left="924" w:hanging="567"/>
        <w:contextualSpacing/>
        <w:jc w:val="left"/>
        <w:rPr>
          <w:b/>
        </w:rPr>
      </w:pPr>
      <w:r w:rsidRPr="004D2154">
        <w:rPr>
          <w:b/>
        </w:rPr>
        <w:lastRenderedPageBreak/>
        <w:t>Undelivered Items</w:t>
      </w:r>
    </w:p>
    <w:p w14:paraId="022C8684" w14:textId="77777777" w:rsidR="004D2154" w:rsidRDefault="004D2154" w:rsidP="004D2154">
      <w:pPr>
        <w:spacing w:before="0" w:after="200" w:line="276" w:lineRule="auto"/>
        <w:ind w:left="924" w:firstLine="0"/>
        <w:contextualSpacing/>
        <w:jc w:val="left"/>
        <w:rPr>
          <w:b/>
        </w:rPr>
      </w:pPr>
    </w:p>
    <w:p w14:paraId="30D956B7" w14:textId="16E6B4BF" w:rsidR="004D2154" w:rsidRDefault="004D2154" w:rsidP="004D2154">
      <w:pPr>
        <w:numPr>
          <w:ilvl w:val="2"/>
          <w:numId w:val="1"/>
        </w:numPr>
        <w:spacing w:before="0" w:after="200" w:line="276" w:lineRule="auto"/>
        <w:ind w:left="1843" w:hanging="822"/>
        <w:contextualSpacing/>
        <w:jc w:val="left"/>
      </w:pPr>
      <w:r w:rsidRPr="004D2154">
        <w:t>The Supplier shall have a robust process in place for dealing with items, which have not been delivered successfully.</w:t>
      </w:r>
    </w:p>
    <w:p w14:paraId="2BB0D104" w14:textId="77777777" w:rsidR="004D2154" w:rsidRDefault="004D2154" w:rsidP="004D2154">
      <w:pPr>
        <w:spacing w:before="0" w:after="200" w:line="276" w:lineRule="auto"/>
        <w:ind w:left="1843" w:firstLine="0"/>
        <w:contextualSpacing/>
        <w:jc w:val="left"/>
      </w:pPr>
    </w:p>
    <w:p w14:paraId="540B8E99" w14:textId="07DA7D5D" w:rsidR="004D2154" w:rsidRDefault="004D2154" w:rsidP="004D2154">
      <w:pPr>
        <w:numPr>
          <w:ilvl w:val="2"/>
          <w:numId w:val="1"/>
        </w:numPr>
        <w:spacing w:before="0" w:after="200" w:line="276" w:lineRule="auto"/>
        <w:ind w:left="1843" w:hanging="822"/>
        <w:contextualSpacing/>
        <w:jc w:val="left"/>
      </w:pPr>
      <w:r>
        <w:t>All undelivered items should be returned to the Buyer with an        explanation as to why the item could not be delivered, including but not limited to:</w:t>
      </w:r>
    </w:p>
    <w:p w14:paraId="640802F8" w14:textId="77777777" w:rsidR="004D2154" w:rsidRDefault="004D2154" w:rsidP="004D2154">
      <w:pPr>
        <w:spacing w:before="0" w:after="200" w:line="276" w:lineRule="auto"/>
        <w:ind w:left="1843" w:firstLine="0"/>
        <w:contextualSpacing/>
        <w:jc w:val="left"/>
      </w:pPr>
    </w:p>
    <w:p w14:paraId="1CF1B523" w14:textId="50D68D3F" w:rsidR="004D2154" w:rsidRDefault="004D2154" w:rsidP="004D2154">
      <w:pPr>
        <w:numPr>
          <w:ilvl w:val="3"/>
          <w:numId w:val="1"/>
        </w:numPr>
        <w:spacing w:before="0" w:after="200" w:line="276" w:lineRule="auto"/>
        <w:ind w:left="2477" w:hanging="646"/>
        <w:contextualSpacing/>
        <w:jc w:val="left"/>
      </w:pPr>
      <w:r w:rsidRPr="004D2154">
        <w:t>Addressee gone away;</w:t>
      </w:r>
    </w:p>
    <w:p w14:paraId="51F5867F" w14:textId="5EF52F1F" w:rsidR="004D2154" w:rsidRDefault="004D2154" w:rsidP="004D2154">
      <w:pPr>
        <w:numPr>
          <w:ilvl w:val="3"/>
          <w:numId w:val="1"/>
        </w:numPr>
        <w:spacing w:before="0" w:after="200" w:line="276" w:lineRule="auto"/>
        <w:ind w:left="2477" w:hanging="646"/>
        <w:contextualSpacing/>
        <w:jc w:val="left"/>
      </w:pPr>
      <w:r w:rsidRPr="004D2154">
        <w:t>Addressee not at the address;</w:t>
      </w:r>
    </w:p>
    <w:p w14:paraId="7F1DB0D1" w14:textId="66D57EDC" w:rsidR="004D2154" w:rsidRDefault="004D2154" w:rsidP="004D2154">
      <w:pPr>
        <w:numPr>
          <w:ilvl w:val="3"/>
          <w:numId w:val="1"/>
        </w:numPr>
        <w:spacing w:before="0" w:after="200" w:line="276" w:lineRule="auto"/>
        <w:ind w:left="2477" w:hanging="646"/>
        <w:contextualSpacing/>
        <w:jc w:val="left"/>
      </w:pPr>
      <w:r w:rsidRPr="004D2154">
        <w:t>Incorrect address;</w:t>
      </w:r>
    </w:p>
    <w:p w14:paraId="2770AE17" w14:textId="0E2A667C" w:rsidR="004D2154" w:rsidRDefault="004D2154" w:rsidP="004D2154">
      <w:pPr>
        <w:numPr>
          <w:ilvl w:val="3"/>
          <w:numId w:val="1"/>
        </w:numPr>
        <w:spacing w:before="0" w:after="200" w:line="276" w:lineRule="auto"/>
        <w:ind w:left="2477" w:hanging="646"/>
        <w:contextualSpacing/>
        <w:jc w:val="left"/>
      </w:pPr>
      <w:r w:rsidRPr="004D2154">
        <w:t>Incorrectly packaged.</w:t>
      </w:r>
    </w:p>
    <w:p w14:paraId="0BAA4D29" w14:textId="77777777" w:rsidR="004D2154" w:rsidRDefault="004D2154" w:rsidP="004D2154">
      <w:pPr>
        <w:spacing w:before="0" w:after="200" w:line="276" w:lineRule="auto"/>
        <w:ind w:left="2477" w:firstLine="0"/>
        <w:contextualSpacing/>
        <w:jc w:val="left"/>
      </w:pPr>
    </w:p>
    <w:p w14:paraId="43361E04" w14:textId="3D975020" w:rsidR="004D2154" w:rsidRDefault="004D2154" w:rsidP="004D2154">
      <w:pPr>
        <w:numPr>
          <w:ilvl w:val="2"/>
          <w:numId w:val="1"/>
        </w:numPr>
        <w:spacing w:before="0" w:after="200" w:line="276" w:lineRule="auto"/>
        <w:ind w:left="1843" w:hanging="822"/>
        <w:contextualSpacing/>
        <w:jc w:val="left"/>
      </w:pPr>
      <w:r w:rsidRPr="004D2154">
        <w:t>Under no circumstances should an undelivered item be destroyed unless without prior written consent of the Buyer.</w:t>
      </w:r>
    </w:p>
    <w:p w14:paraId="70E9C1C0" w14:textId="77777777" w:rsidR="004D2154" w:rsidRDefault="004D2154" w:rsidP="004D2154">
      <w:pPr>
        <w:spacing w:before="0" w:after="200" w:line="276" w:lineRule="auto"/>
        <w:ind w:left="1843" w:firstLine="0"/>
        <w:contextualSpacing/>
        <w:jc w:val="left"/>
      </w:pPr>
    </w:p>
    <w:p w14:paraId="712F45D7" w14:textId="4FF7049B" w:rsidR="004D2154" w:rsidRDefault="004D2154" w:rsidP="004D2154">
      <w:pPr>
        <w:numPr>
          <w:ilvl w:val="1"/>
          <w:numId w:val="1"/>
        </w:numPr>
        <w:spacing w:before="0" w:after="200" w:line="276" w:lineRule="auto"/>
        <w:ind w:left="924" w:hanging="567"/>
        <w:contextualSpacing/>
        <w:jc w:val="left"/>
        <w:rPr>
          <w:b/>
        </w:rPr>
      </w:pPr>
      <w:r w:rsidRPr="004D2154">
        <w:rPr>
          <w:b/>
        </w:rPr>
        <w:t>Enhanced Indemnity</w:t>
      </w:r>
    </w:p>
    <w:p w14:paraId="52789303" w14:textId="77777777" w:rsidR="004D2154" w:rsidRDefault="004D2154" w:rsidP="004D2154">
      <w:pPr>
        <w:spacing w:before="0" w:after="200" w:line="276" w:lineRule="auto"/>
        <w:ind w:left="924" w:firstLine="0"/>
        <w:contextualSpacing/>
        <w:jc w:val="left"/>
        <w:rPr>
          <w:b/>
        </w:rPr>
      </w:pPr>
    </w:p>
    <w:p w14:paraId="7CEF01E6" w14:textId="6D864DA5" w:rsidR="004D2154" w:rsidRPr="00593949" w:rsidRDefault="004D2154" w:rsidP="004D2154">
      <w:pPr>
        <w:numPr>
          <w:ilvl w:val="2"/>
          <w:numId w:val="1"/>
        </w:numPr>
        <w:spacing w:before="0" w:after="200" w:line="276" w:lineRule="auto"/>
        <w:ind w:left="1843" w:hanging="822"/>
        <w:contextualSpacing/>
        <w:jc w:val="left"/>
        <w:rPr>
          <w:b/>
        </w:rPr>
      </w:pPr>
      <w:r w:rsidRPr="004D2154">
        <w:t xml:space="preserve">The Supplier shall be able to provide a full comprehensive range of enhanced indemnity levels where this is required to ensure that the high value and sensitive items can be protected from loss or damage in transit. The Buyer shall be responsible for selecting the appropriate level of indemnity for each item they issue, </w:t>
      </w:r>
      <w:proofErr w:type="spellStart"/>
      <w:r w:rsidRPr="004D2154">
        <w:t>recognising</w:t>
      </w:r>
      <w:proofErr w:type="spellEnd"/>
      <w:r w:rsidRPr="004D2154">
        <w:t xml:space="preserve"> that this may vary from item to item.</w:t>
      </w:r>
    </w:p>
    <w:p w14:paraId="545D9C5D" w14:textId="77777777" w:rsidR="00593949" w:rsidRPr="00593949" w:rsidRDefault="00593949" w:rsidP="00593949">
      <w:pPr>
        <w:spacing w:before="0" w:after="200" w:line="276" w:lineRule="auto"/>
        <w:ind w:left="1843" w:firstLine="0"/>
        <w:contextualSpacing/>
        <w:jc w:val="left"/>
        <w:rPr>
          <w:b/>
        </w:rPr>
      </w:pPr>
    </w:p>
    <w:p w14:paraId="64320212" w14:textId="5A42EDE5" w:rsidR="00593949" w:rsidRDefault="00593949" w:rsidP="00593949">
      <w:pPr>
        <w:numPr>
          <w:ilvl w:val="0"/>
          <w:numId w:val="1"/>
        </w:numPr>
        <w:spacing w:before="0" w:after="200" w:line="276" w:lineRule="auto"/>
        <w:contextualSpacing/>
        <w:jc w:val="left"/>
        <w:rPr>
          <w:b/>
        </w:rPr>
      </w:pPr>
      <w:r w:rsidRPr="00593949">
        <w:rPr>
          <w:b/>
        </w:rPr>
        <w:t>Lot 3c Transport and Distribution (Non - Mandatory)</w:t>
      </w:r>
    </w:p>
    <w:p w14:paraId="54AD43E1" w14:textId="77777777" w:rsidR="00593949" w:rsidRDefault="00593949" w:rsidP="00593949">
      <w:pPr>
        <w:spacing w:before="0" w:after="200" w:line="276" w:lineRule="auto"/>
        <w:ind w:left="360" w:firstLine="0"/>
        <w:contextualSpacing/>
        <w:jc w:val="left"/>
        <w:rPr>
          <w:b/>
        </w:rPr>
      </w:pPr>
    </w:p>
    <w:p w14:paraId="0AE6FB4A" w14:textId="46717CDC" w:rsidR="00593949" w:rsidRDefault="00593949" w:rsidP="00593949">
      <w:pPr>
        <w:numPr>
          <w:ilvl w:val="1"/>
          <w:numId w:val="1"/>
        </w:numPr>
        <w:spacing w:before="0" w:after="200" w:line="276" w:lineRule="auto"/>
        <w:ind w:left="924" w:hanging="567"/>
        <w:contextualSpacing/>
        <w:jc w:val="left"/>
        <w:rPr>
          <w:b/>
        </w:rPr>
      </w:pPr>
      <w:r w:rsidRPr="00593949">
        <w:rPr>
          <w:b/>
        </w:rPr>
        <w:t>Enhanced Security</w:t>
      </w:r>
    </w:p>
    <w:p w14:paraId="0ACFD958" w14:textId="77777777" w:rsidR="006144EC" w:rsidRDefault="006144EC" w:rsidP="006144EC">
      <w:pPr>
        <w:spacing w:before="0" w:after="200" w:line="276" w:lineRule="auto"/>
        <w:ind w:left="924" w:firstLine="0"/>
        <w:contextualSpacing/>
        <w:jc w:val="left"/>
        <w:rPr>
          <w:b/>
        </w:rPr>
      </w:pPr>
    </w:p>
    <w:p w14:paraId="66B7D0A9" w14:textId="4114AFED" w:rsidR="00593949" w:rsidRDefault="00593949" w:rsidP="00593949">
      <w:pPr>
        <w:numPr>
          <w:ilvl w:val="2"/>
          <w:numId w:val="1"/>
        </w:numPr>
        <w:spacing w:before="0" w:after="200" w:line="276" w:lineRule="auto"/>
        <w:ind w:left="1667" w:hanging="646"/>
        <w:contextualSpacing/>
        <w:jc w:val="left"/>
      </w:pPr>
      <w:r w:rsidRPr="00593949">
        <w:t>The Supplier shall be aware that there may be a requirement for enhanced security in relation to the transportation of items this will be defined by the Buyer during the Call-Off Procedure and may include but not be limited to:</w:t>
      </w:r>
    </w:p>
    <w:p w14:paraId="51ADFAFA" w14:textId="77777777" w:rsidR="00593949" w:rsidRDefault="00593949" w:rsidP="00593949">
      <w:pPr>
        <w:spacing w:before="0" w:after="200" w:line="276" w:lineRule="auto"/>
        <w:ind w:left="1667" w:firstLine="0"/>
        <w:contextualSpacing/>
        <w:jc w:val="left"/>
      </w:pPr>
    </w:p>
    <w:p w14:paraId="557693E6" w14:textId="78E28D28" w:rsidR="00593949" w:rsidRDefault="00593949" w:rsidP="00593949">
      <w:pPr>
        <w:numPr>
          <w:ilvl w:val="3"/>
          <w:numId w:val="1"/>
        </w:numPr>
        <w:spacing w:before="0" w:after="200" w:line="276" w:lineRule="auto"/>
        <w:ind w:left="2477" w:hanging="646"/>
        <w:contextualSpacing/>
        <w:jc w:val="left"/>
      </w:pPr>
      <w:r w:rsidRPr="00593949">
        <w:t>Dual manned;</w:t>
      </w:r>
    </w:p>
    <w:p w14:paraId="000000D2" w14:textId="03DEBADE" w:rsidR="0029103A" w:rsidRPr="006144EC" w:rsidRDefault="00593949" w:rsidP="006144EC">
      <w:pPr>
        <w:numPr>
          <w:ilvl w:val="3"/>
          <w:numId w:val="1"/>
        </w:numPr>
        <w:spacing w:before="0" w:after="200" w:line="276" w:lineRule="auto"/>
        <w:ind w:left="2477" w:hanging="646"/>
        <w:contextualSpacing/>
        <w:jc w:val="left"/>
      </w:pPr>
      <w:r w:rsidRPr="00593949">
        <w:t>Covert/overt escort</w:t>
      </w:r>
      <w:bookmarkStart w:id="6" w:name="bookmark=id.4d34og8" w:colFirst="0" w:colLast="0"/>
      <w:bookmarkStart w:id="7" w:name="bookmark=id.3rdcrjn" w:colFirst="0" w:colLast="0"/>
      <w:bookmarkEnd w:id="6"/>
      <w:bookmarkEnd w:id="7"/>
      <w:r w:rsidR="006144EC">
        <w:t>.</w:t>
      </w:r>
    </w:p>
    <w:sectPr w:rsidR="0029103A" w:rsidRPr="006144EC" w:rsidSect="007C0D40">
      <w:headerReference w:type="default" r:id="rId11"/>
      <w:footerReference w:type="default" r:id="rId12"/>
      <w:pgSz w:w="11906" w:h="16838"/>
      <w:pgMar w:top="1440" w:right="1440" w:bottom="1440"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68CD5" w14:textId="77777777" w:rsidR="003403B2" w:rsidRDefault="003403B2">
      <w:pPr>
        <w:spacing w:before="0" w:after="0"/>
      </w:pPr>
      <w:r>
        <w:separator/>
      </w:r>
    </w:p>
  </w:endnote>
  <w:endnote w:type="continuationSeparator" w:id="0">
    <w:p w14:paraId="5D668B8E" w14:textId="77777777" w:rsidR="003403B2" w:rsidRDefault="003403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6" w14:textId="77777777" w:rsidR="0029103A" w:rsidRDefault="0029103A">
    <w:pPr>
      <w:tabs>
        <w:tab w:val="center" w:pos="4513"/>
        <w:tab w:val="right" w:pos="9026"/>
      </w:tabs>
      <w:spacing w:after="0"/>
      <w:rPr>
        <w:color w:val="BFBFBF"/>
      </w:rPr>
    </w:pPr>
  </w:p>
  <w:p w14:paraId="000000D7" w14:textId="77777777" w:rsidR="0029103A" w:rsidRDefault="009E6D6A" w:rsidP="00812839">
    <w:pPr>
      <w:tabs>
        <w:tab w:val="center" w:pos="4513"/>
        <w:tab w:val="right" w:pos="9026"/>
      </w:tabs>
      <w:spacing w:before="0" w:after="0"/>
      <w:rPr>
        <w:sz w:val="20"/>
        <w:szCs w:val="20"/>
      </w:rPr>
    </w:pPr>
    <w:r>
      <w:rPr>
        <w:sz w:val="20"/>
        <w:szCs w:val="20"/>
      </w:rPr>
      <w:t>Framework Ref: RM6282</w:t>
    </w:r>
    <w:r>
      <w:rPr>
        <w:sz w:val="20"/>
        <w:szCs w:val="20"/>
      </w:rPr>
      <w:tab/>
      <w:t xml:space="preserve">                                           </w:t>
    </w:r>
  </w:p>
  <w:p w14:paraId="000000D8" w14:textId="3C647094" w:rsidR="0029103A" w:rsidRDefault="009E6D6A" w:rsidP="00812839">
    <w:pPr>
      <w:tabs>
        <w:tab w:val="center" w:pos="4513"/>
        <w:tab w:val="right" w:pos="9026"/>
      </w:tabs>
      <w:spacing w:before="0" w:after="0"/>
      <w:ind w:left="0" w:firstLine="0"/>
      <w:jc w:val="left"/>
      <w:rPr>
        <w:sz w:val="20"/>
        <w:szCs w:val="20"/>
      </w:rPr>
    </w:pPr>
    <w:r>
      <w:rPr>
        <w:sz w:val="20"/>
        <w:szCs w:val="20"/>
      </w:rPr>
      <w:t xml:space="preserve">       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384AA5">
      <w:rPr>
        <w:noProof/>
        <w:sz w:val="20"/>
        <w:szCs w:val="20"/>
      </w:rPr>
      <w:t>1</w:t>
    </w:r>
    <w:r>
      <w:rPr>
        <w:sz w:val="20"/>
        <w:szCs w:val="20"/>
      </w:rPr>
      <w:fldChar w:fldCharType="end"/>
    </w:r>
  </w:p>
  <w:p w14:paraId="000000D9" w14:textId="2A73D766" w:rsidR="0029103A" w:rsidRDefault="009E6D6A" w:rsidP="00812839">
    <w:pPr>
      <w:spacing w:before="0" w:after="0"/>
    </w:pPr>
    <w:r>
      <w:rPr>
        <w:sz w:val="20"/>
        <w:szCs w:val="20"/>
      </w:rPr>
      <w:t>Model Version: v3.</w:t>
    </w:r>
    <w:r w:rsidR="00E823EF">
      <w:rPr>
        <w:sz w:val="20"/>
        <w:szCs w:val="20"/>
      </w:rPr>
      <w:t>9</w:t>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B6635" w14:textId="77777777" w:rsidR="003403B2" w:rsidRDefault="003403B2">
      <w:pPr>
        <w:spacing w:before="0" w:after="0"/>
      </w:pPr>
      <w:r>
        <w:separator/>
      </w:r>
    </w:p>
  </w:footnote>
  <w:footnote w:type="continuationSeparator" w:id="0">
    <w:p w14:paraId="002E0881" w14:textId="77777777" w:rsidR="003403B2" w:rsidRDefault="003403B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D4" w14:textId="6ED4DC19" w:rsidR="0029103A" w:rsidRDefault="009E6D6A">
    <w:pPr>
      <w:tabs>
        <w:tab w:val="center" w:pos="4513"/>
        <w:tab w:val="right" w:pos="9026"/>
      </w:tabs>
      <w:spacing w:before="0" w:after="0"/>
      <w:ind w:left="0" w:firstLine="0"/>
      <w:jc w:val="left"/>
    </w:pPr>
    <w:r>
      <w:rPr>
        <w:b/>
        <w:sz w:val="20"/>
        <w:szCs w:val="20"/>
      </w:rPr>
      <w:t>Framework Schedule 1 (Specification)</w:t>
    </w:r>
  </w:p>
  <w:p w14:paraId="000000D5" w14:textId="77777777" w:rsidR="0029103A" w:rsidRDefault="009E6D6A">
    <w:pPr>
      <w:tabs>
        <w:tab w:val="center" w:pos="4513"/>
        <w:tab w:val="right" w:pos="9026"/>
      </w:tabs>
      <w:spacing w:before="0" w:after="0"/>
      <w:ind w:left="0" w:firstLine="0"/>
      <w:jc w:val="left"/>
      <w:rPr>
        <w:b/>
        <w:color w:val="BFBFBF"/>
        <w:sz w:val="20"/>
        <w:szCs w:val="20"/>
      </w:rPr>
    </w:pPr>
    <w:r>
      <w:rPr>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2FB"/>
    <w:multiLevelType w:val="multilevel"/>
    <w:tmpl w:val="7D12B2DA"/>
    <w:lvl w:ilvl="0">
      <w:start w:val="1"/>
      <w:numFmt w:val="decimal"/>
      <w:lvlText w:val="%1."/>
      <w:lvlJc w:val="left"/>
      <w:pPr>
        <w:ind w:left="360" w:hanging="360"/>
      </w:pPr>
      <w:rPr>
        <w:b/>
        <w:u w:val="none"/>
      </w:rPr>
    </w:lvl>
    <w:lvl w:ilvl="1">
      <w:start w:val="1"/>
      <w:numFmt w:val="decimal"/>
      <w:lvlText w:val="%1.%2."/>
      <w:lvlJc w:val="left"/>
      <w:pPr>
        <w:ind w:left="792" w:hanging="432"/>
      </w:pPr>
      <w:rPr>
        <w:b w:val="0"/>
        <w:u w:val="none"/>
      </w:rPr>
    </w:lvl>
    <w:lvl w:ilvl="2">
      <w:start w:val="1"/>
      <w:numFmt w:val="decimal"/>
      <w:lvlText w:val="%1.%2.%3."/>
      <w:lvlJc w:val="left"/>
      <w:pPr>
        <w:ind w:left="1781" w:hanging="504"/>
      </w:pPr>
      <w:rPr>
        <w:b w:val="0"/>
        <w:u w:val="none"/>
      </w:rPr>
    </w:lvl>
    <w:lvl w:ilvl="3">
      <w:start w:val="1"/>
      <w:numFmt w:val="decimal"/>
      <w:lvlText w:val="%1.%2.%3.%4."/>
      <w:lvlJc w:val="left"/>
      <w:pPr>
        <w:ind w:left="1728" w:hanging="648"/>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6"/>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103A"/>
    <w:rsid w:val="00036FE1"/>
    <w:rsid w:val="000B4D1B"/>
    <w:rsid w:val="000E1BCC"/>
    <w:rsid w:val="000E1F00"/>
    <w:rsid w:val="001F2F2A"/>
    <w:rsid w:val="002013BF"/>
    <w:rsid w:val="0029103A"/>
    <w:rsid w:val="002A2E77"/>
    <w:rsid w:val="002F7C12"/>
    <w:rsid w:val="003403B2"/>
    <w:rsid w:val="00384AA5"/>
    <w:rsid w:val="00444B0F"/>
    <w:rsid w:val="004463D1"/>
    <w:rsid w:val="0045569F"/>
    <w:rsid w:val="00460C1E"/>
    <w:rsid w:val="00465C0B"/>
    <w:rsid w:val="004868FA"/>
    <w:rsid w:val="004A105F"/>
    <w:rsid w:val="004D2154"/>
    <w:rsid w:val="00545F0A"/>
    <w:rsid w:val="00560257"/>
    <w:rsid w:val="00593949"/>
    <w:rsid w:val="006144EC"/>
    <w:rsid w:val="00645778"/>
    <w:rsid w:val="00672065"/>
    <w:rsid w:val="006A2D34"/>
    <w:rsid w:val="006B08AE"/>
    <w:rsid w:val="006F0C04"/>
    <w:rsid w:val="0073164D"/>
    <w:rsid w:val="00732533"/>
    <w:rsid w:val="007356EE"/>
    <w:rsid w:val="00736F16"/>
    <w:rsid w:val="007B57AC"/>
    <w:rsid w:val="007C0D40"/>
    <w:rsid w:val="007C5E17"/>
    <w:rsid w:val="00812839"/>
    <w:rsid w:val="00814A73"/>
    <w:rsid w:val="00887F7C"/>
    <w:rsid w:val="008B6C25"/>
    <w:rsid w:val="008C3C6C"/>
    <w:rsid w:val="008E096A"/>
    <w:rsid w:val="00925072"/>
    <w:rsid w:val="00944802"/>
    <w:rsid w:val="009A1A5C"/>
    <w:rsid w:val="009E6D6A"/>
    <w:rsid w:val="009F1B5A"/>
    <w:rsid w:val="009F2500"/>
    <w:rsid w:val="009F73BE"/>
    <w:rsid w:val="00A85335"/>
    <w:rsid w:val="00A86459"/>
    <w:rsid w:val="00AA463A"/>
    <w:rsid w:val="00AB2A1F"/>
    <w:rsid w:val="00AE04DD"/>
    <w:rsid w:val="00AF031E"/>
    <w:rsid w:val="00B1082A"/>
    <w:rsid w:val="00B15EE6"/>
    <w:rsid w:val="00B65EA1"/>
    <w:rsid w:val="00BA05FB"/>
    <w:rsid w:val="00BB2361"/>
    <w:rsid w:val="00BC2723"/>
    <w:rsid w:val="00BC4A4C"/>
    <w:rsid w:val="00C162E9"/>
    <w:rsid w:val="00C22013"/>
    <w:rsid w:val="00C46A69"/>
    <w:rsid w:val="00C834BC"/>
    <w:rsid w:val="00CB335B"/>
    <w:rsid w:val="00CC294C"/>
    <w:rsid w:val="00CC2C5B"/>
    <w:rsid w:val="00CD4435"/>
    <w:rsid w:val="00CF2AC9"/>
    <w:rsid w:val="00CF5552"/>
    <w:rsid w:val="00D1358F"/>
    <w:rsid w:val="00D1566C"/>
    <w:rsid w:val="00D219B5"/>
    <w:rsid w:val="00D6515F"/>
    <w:rsid w:val="00DA53A4"/>
    <w:rsid w:val="00DC5D7E"/>
    <w:rsid w:val="00E103B8"/>
    <w:rsid w:val="00E61112"/>
    <w:rsid w:val="00E823EF"/>
    <w:rsid w:val="00EA40EE"/>
    <w:rsid w:val="00EB15A6"/>
    <w:rsid w:val="00EE13B3"/>
    <w:rsid w:val="00F36705"/>
    <w:rsid w:val="00F80483"/>
    <w:rsid w:val="00F90915"/>
    <w:rsid w:val="00FA4A26"/>
    <w:rsid w:val="00FD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2DD9"/>
  <w15:docId w15:val="{D486DF5A-7B75-471D-885F-A9662F54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US" w:eastAsia="en-GB" w:bidi="ar-SA"/>
      </w:rPr>
    </w:rPrDefault>
    <w:pPrDefault>
      <w:pPr>
        <w:spacing w:before="240" w:after="240"/>
        <w:ind w:left="1417" w:hanging="10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color w:val="000000"/>
    </w:rPr>
  </w:style>
  <w:style w:type="paragraph" w:styleId="Heading1">
    <w:name w:val="heading 1"/>
    <w:basedOn w:val="Normal"/>
    <w:next w:val="Normal"/>
    <w:link w:val="Heading1Char"/>
    <w:uiPriority w:val="9"/>
    <w:qFormat/>
    <w:rsid w:val="00EF7B96"/>
    <w:pPr>
      <w:keepNext/>
      <w:keepLines/>
      <w:spacing w:before="480" w:after="120"/>
      <w:outlineLvl w:val="0"/>
    </w:pPr>
    <w:rPr>
      <w:b/>
      <w:bCs/>
      <w:sz w:val="48"/>
      <w:szCs w:val="48"/>
    </w:rPr>
  </w:style>
  <w:style w:type="paragraph" w:styleId="Heading2">
    <w:name w:val="heading 2"/>
    <w:basedOn w:val="Normal"/>
    <w:next w:val="Normal"/>
    <w:link w:val="Heading2Char"/>
    <w:uiPriority w:val="9"/>
    <w:unhideWhenUsed/>
    <w:qFormat/>
    <w:rsid w:val="00EF7B96"/>
    <w:pPr>
      <w:keepNext/>
      <w:keepLines/>
      <w:spacing w:before="40" w:after="0"/>
      <w:outlineLvl w:val="1"/>
    </w:pPr>
    <w:rPr>
      <w:rFonts w:ascii="Cambria" w:hAnsi="Cambria" w:cs="Cambria"/>
      <w:color w:val="366091"/>
      <w:sz w:val="26"/>
      <w:szCs w:val="26"/>
    </w:rPr>
  </w:style>
  <w:style w:type="paragraph" w:styleId="Heading3">
    <w:name w:val="heading 3"/>
    <w:basedOn w:val="Normal"/>
    <w:next w:val="Normal"/>
    <w:link w:val="Heading3Char"/>
    <w:uiPriority w:val="9"/>
    <w:unhideWhenUsed/>
    <w:qFormat/>
    <w:rsid w:val="00EF7B96"/>
    <w:pPr>
      <w:keepNext/>
      <w:keepLines/>
      <w:spacing w:before="280" w:after="80"/>
      <w:outlineLvl w:val="2"/>
    </w:pPr>
    <w:rPr>
      <w:b/>
      <w:bCs/>
      <w:sz w:val="28"/>
      <w:szCs w:val="28"/>
    </w:rPr>
  </w:style>
  <w:style w:type="paragraph" w:styleId="Heading4">
    <w:name w:val="heading 4"/>
    <w:basedOn w:val="Normal"/>
    <w:next w:val="Normal"/>
    <w:link w:val="Heading4Char"/>
    <w:uiPriority w:val="9"/>
    <w:unhideWhenUsed/>
    <w:qFormat/>
    <w:rsid w:val="00EF7B96"/>
    <w:pPr>
      <w:keepNext/>
      <w:keepLines/>
      <w:spacing w:after="40"/>
      <w:outlineLvl w:val="3"/>
    </w:pPr>
    <w:rPr>
      <w:b/>
      <w:bCs/>
    </w:rPr>
  </w:style>
  <w:style w:type="paragraph" w:styleId="Heading5">
    <w:name w:val="heading 5"/>
    <w:basedOn w:val="Normal"/>
    <w:next w:val="Normal"/>
    <w:link w:val="Heading5Char"/>
    <w:uiPriority w:val="9"/>
    <w:semiHidden/>
    <w:unhideWhenUsed/>
    <w:qFormat/>
    <w:rsid w:val="00EF7B96"/>
    <w:pPr>
      <w:tabs>
        <w:tab w:val="left" w:pos="-5585"/>
      </w:tabs>
      <w:spacing w:after="120"/>
      <w:ind w:left="2665" w:hanging="964"/>
      <w:outlineLvl w:val="4"/>
    </w:pPr>
  </w:style>
  <w:style w:type="paragraph" w:styleId="Heading6">
    <w:name w:val="heading 6"/>
    <w:basedOn w:val="Normal"/>
    <w:next w:val="Normal"/>
    <w:link w:val="Heading6Char"/>
    <w:uiPriority w:val="9"/>
    <w:semiHidden/>
    <w:unhideWhenUsed/>
    <w:qFormat/>
    <w:rsid w:val="00EF7B96"/>
    <w:pPr>
      <w:tabs>
        <w:tab w:val="left" w:pos="-8987"/>
        <w:tab w:val="left" w:pos="-8420"/>
      </w:tabs>
      <w:spacing w:after="120"/>
      <w:ind w:left="2665" w:hanging="964"/>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EF7B96"/>
    <w:pPr>
      <w:keepNext/>
      <w:keepLines/>
      <w:spacing w:before="480" w:after="120"/>
    </w:pPr>
    <w:rPr>
      <w:b/>
      <w:bCs/>
      <w:sz w:val="72"/>
      <w:szCs w:val="72"/>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color w:val="000000"/>
    </w:rPr>
  </w:style>
  <w:style w:type="character" w:customStyle="1" w:styleId="TitleChar">
    <w:name w:val="Title Char"/>
    <w:basedOn w:val="DefaultParagraphFont"/>
    <w:link w:val="Title"/>
    <w:uiPriority w:val="10"/>
    <w:rPr>
      <w:rFonts w:asciiTheme="majorHAnsi" w:eastAsiaTheme="majorEastAsia" w:hAnsiTheme="majorHAnsi" w:cstheme="majorBidi"/>
      <w:b/>
      <w:bCs/>
      <w:color w:val="000000"/>
      <w:kern w:val="28"/>
      <w:sz w:val="32"/>
      <w:szCs w:val="3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000000"/>
      <w:sz w:val="24"/>
      <w:szCs w:val="24"/>
    </w:rPr>
  </w:style>
  <w:style w:type="character" w:styleId="CommentReference">
    <w:name w:val="annotation reference"/>
    <w:basedOn w:val="DefaultParagraphFont"/>
    <w:uiPriority w:val="99"/>
    <w:rsid w:val="00805BCE"/>
    <w:rPr>
      <w:sz w:val="16"/>
      <w:szCs w:val="16"/>
    </w:rPr>
  </w:style>
  <w:style w:type="paragraph" w:styleId="BalloonText">
    <w:name w:val="Balloon Text"/>
    <w:basedOn w:val="Normal"/>
    <w:link w:val="BalloonTextChar"/>
    <w:rsid w:val="001D40F6"/>
    <w:pPr>
      <w:spacing w:before="0" w:after="0"/>
    </w:pPr>
    <w:rPr>
      <w:rFonts w:ascii="Segoe UI" w:hAnsi="Segoe UI" w:cs="Segoe UI"/>
      <w:sz w:val="18"/>
      <w:szCs w:val="18"/>
    </w:rPr>
  </w:style>
  <w:style w:type="character" w:customStyle="1" w:styleId="BalloonTextChar">
    <w:name w:val="Balloon Text Char"/>
    <w:basedOn w:val="DefaultParagraphFont"/>
    <w:link w:val="BalloonText"/>
    <w:rsid w:val="001D40F6"/>
    <w:rPr>
      <w:rFonts w:ascii="Segoe UI" w:hAnsi="Segoe UI" w:cs="Segoe UI"/>
      <w:color w:val="000000"/>
      <w:sz w:val="18"/>
      <w:szCs w:val="18"/>
    </w:rPr>
  </w:style>
  <w:style w:type="paragraph" w:styleId="Header">
    <w:name w:val="header"/>
    <w:basedOn w:val="Normal"/>
    <w:link w:val="HeaderChar"/>
    <w:rsid w:val="005A0BF4"/>
    <w:pPr>
      <w:tabs>
        <w:tab w:val="center" w:pos="4513"/>
        <w:tab w:val="right" w:pos="9026"/>
      </w:tabs>
      <w:spacing w:before="0" w:after="0"/>
    </w:pPr>
  </w:style>
  <w:style w:type="character" w:customStyle="1" w:styleId="HeaderChar">
    <w:name w:val="Header Char"/>
    <w:basedOn w:val="DefaultParagraphFont"/>
    <w:link w:val="Header"/>
    <w:rsid w:val="005A0BF4"/>
    <w:rPr>
      <w:rFonts w:ascii="Arial" w:hAnsi="Arial" w:cs="Arial"/>
      <w:color w:val="000000"/>
      <w:sz w:val="24"/>
      <w:szCs w:val="24"/>
    </w:rPr>
  </w:style>
  <w:style w:type="paragraph" w:styleId="Footer">
    <w:name w:val="footer"/>
    <w:basedOn w:val="Normal"/>
    <w:link w:val="FooterChar"/>
    <w:rsid w:val="005A0BF4"/>
    <w:pPr>
      <w:tabs>
        <w:tab w:val="center" w:pos="4513"/>
        <w:tab w:val="right" w:pos="9026"/>
      </w:tabs>
      <w:spacing w:before="0" w:after="0"/>
    </w:pPr>
  </w:style>
  <w:style w:type="character" w:customStyle="1" w:styleId="FooterChar">
    <w:name w:val="Footer Char"/>
    <w:basedOn w:val="DefaultParagraphFont"/>
    <w:link w:val="Footer"/>
    <w:rsid w:val="005A0BF4"/>
    <w:rPr>
      <w:rFonts w:ascii="Arial" w:hAnsi="Arial" w:cs="Arial"/>
      <w:color w:val="000000"/>
      <w:sz w:val="24"/>
      <w:szCs w:val="24"/>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rPr>
      <w:rFonts w:ascii="Arial" w:hAnsi="Arial" w:cs="Arial"/>
      <w:color w:val="000000"/>
      <w:sz w:val="20"/>
      <w:szCs w:val="20"/>
    </w:rPr>
  </w:style>
  <w:style w:type="paragraph" w:styleId="ListParagraph">
    <w:name w:val="List Paragraph"/>
    <w:basedOn w:val="Normal"/>
    <w:uiPriority w:val="34"/>
    <w:qFormat/>
    <w:rsid w:val="00384A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ackaging-essential-requirements-regulations-guidance-not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gov.uk/government/collections/vehicle-safety-and-maintenance-guides" TargetMode="External"/><Relationship Id="rId4" Type="http://schemas.openxmlformats.org/officeDocument/2006/relationships/settings" Target="settings.xml"/><Relationship Id="rId9" Type="http://schemas.openxmlformats.org/officeDocument/2006/relationships/hyperlink" Target="https://www.gov.uk/guidance/carry-out-international-road-haulage-after-brexi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S2JmPbJz4Aeu5dUZ/kFgdrjHSw==">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3739</Words>
  <Characters>21317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Vicky Tordoff</dc:creator>
  <cp:lastModifiedBy>Baljinder Love</cp:lastModifiedBy>
  <cp:revision>4</cp:revision>
  <dcterms:created xsi:type="dcterms:W3CDTF">2021-11-02T11:57:00Z</dcterms:created>
  <dcterms:modified xsi:type="dcterms:W3CDTF">2021-11-02T11:58:00Z</dcterms:modified>
</cp:coreProperties>
</file>